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Arial" w:hAnsi="Arial" w:cs="Arial"/>
          <w:sz w:val="24"/>
          <w:szCs w:val="24"/>
          <w:lang w:val="eu-ES"/>
        </w:rPr>
        <w:id w:val="669683428"/>
        <w:docPartObj>
          <w:docPartGallery w:val="Cover Pages"/>
          <w:docPartUnique/>
        </w:docPartObj>
      </w:sdtPr>
      <w:sdtEndPr>
        <w:rPr>
          <w:rFonts w:eastAsia="Times New Roman"/>
          <w:b/>
          <w:bCs/>
          <w:lang w:eastAsia="eu-ES"/>
        </w:rPr>
      </w:sdtEndPr>
      <w:sdtContent>
        <w:p w:rsidRPr="005B7239" w:rsidR="005E4B8F" w:rsidRDefault="005E4B8F">
          <w:pPr>
            <w:rPr>
              <w:rFonts w:ascii="Arial" w:hAnsi="Arial" w:cs="Arial"/>
              <w:sz w:val="24"/>
              <w:szCs w:val="24"/>
              <w:lang w:val="eu-ES"/>
            </w:rPr>
          </w:pPr>
          <w:r w:rsidRPr="005B7239">
            <w:rPr>
              <w:rFonts w:ascii="Arial" w:hAnsi="Arial" w:cs="Arial"/>
              <w:noProof/>
              <w:sz w:val="24"/>
              <w:szCs w:val="24"/>
              <w:lang w:val="English" w:eastAsia="eu-ES"/>
            </w:rPr>
            <w:drawing>
              <wp:anchor distT="0" distB="0" distL="114300" distR="114300" simplePos="0" relativeHeight="251665408" behindDoc="0" locked="0" layoutInCell="1" allowOverlap="1">
                <wp:simplePos x="0" y="0"/>
                <wp:positionH relativeFrom="column">
                  <wp:posOffset>-851535</wp:posOffset>
                </wp:positionH>
                <wp:positionV relativeFrom="paragraph">
                  <wp:posOffset>-882015</wp:posOffset>
                </wp:positionV>
                <wp:extent cx="2056569" cy="1196340"/>
                <wp:effectExtent l="0" t="0" r="1270" b="3810"/>
                <wp:wrapNone/>
                <wp:docPr id="2" name="Irud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12">
                          <a:extLst>
                            <a:ext uri="{28A0092B-C50C-407E-A947-70E740481C1C}">
                              <a14:useLocalDpi xmlns:a14="http://schemas.microsoft.com/office/drawing/2010/main" val="0"/>
                            </a:ext>
                          </a:extLst>
                        </a:blip>
                        <a:stretch>
                          <a:fillRect/>
                        </a:stretch>
                      </pic:blipFill>
                      <pic:spPr>
                        <a:xfrm>
                          <a:off x="0" y="0"/>
                          <a:ext cx="2058143" cy="1197256"/>
                        </a:xfrm>
                        <a:prstGeom prst="rect">
                          <a:avLst/>
                        </a:prstGeom>
                      </pic:spPr>
                    </pic:pic>
                  </a:graphicData>
                </a:graphic>
                <wp14:sizeRelH relativeFrom="margin">
                  <wp14:pctWidth>0</wp14:pctWidth>
                </wp14:sizeRelH>
                <wp14:sizeRelV relativeFrom="margin">
                  <wp14:pctHeight>0</wp14:pctHeight>
                </wp14:sizeRelV>
              </wp:anchor>
            </w:drawing>
          </w:r>
          <w:r w:rsidRPr="005B7239">
            <w:rPr>
              <w:rFonts w:ascii="Arial" w:hAnsi="Arial" w:cs="Arial"/>
              <w:noProof/>
              <w:sz w:val="24"/>
              <w:szCs w:val="24"/>
              <w:lang w:val="English" w:eastAsia="eu-ES"/>
            </w:rPr>
            <mc:AlternateContent>
              <mc:Choice Requires="wpg">
                <w:drawing>
                  <wp:anchor distT="0" distB="0" distL="114300" distR="114300" simplePos="0" relativeHeight="251662336" behindDoc="0" locked="0" layoutInCell="1" allowOverlap="1">
                    <wp:simplePos x="0" y="0"/>
                    <wp:positionH relativeFrom="page">
                      <wp:align>center</wp:align>
                    </wp:positionH>
                    <mc:AlternateContent>
                      <mc:Choice Requires="wp14">
                        <wp:positionV relativeFrom="page">
                          <wp14:pctPosVOffset>2300</wp14:pctPosVOffset>
                        </wp:positionV>
                      </mc:Choice>
                      <mc:Fallback>
                        <wp:positionV relativeFrom="page">
                          <wp:posOffset>231140</wp:posOffset>
                        </wp:positionV>
                      </mc:Fallback>
                    </mc:AlternateContent>
                    <wp:extent cx="7315200" cy="1215391"/>
                    <wp:effectExtent l="0" t="0" r="1270" b="1905"/>
                    <wp:wrapNone/>
                    <wp:docPr id="149" name="149. taldea"/>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51. laukizuzena"/>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151. laukizuzena"/>
                            <wps:cNvSpPr/>
                            <wps:spPr>
                              <a:xfrm>
                                <a:off x="0" y="0"/>
                                <a:ext cx="7315200" cy="1216152"/>
                              </a:xfrm>
                              <a:prstGeom prst="rect">
                                <a:avLst/>
                              </a:prstGeom>
                              <a:blipFill>
                                <a:blip r:embed="rId13"/>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id="149. taldea" style="position:absolute;margin-left:0;margin-top:0;width:8in;height:95.7pt;z-index:251662336;mso-width-percent:941;mso-height-percent:121;mso-top-percent:23;mso-position-horizontal:center;mso-position-horizontal-relative:page;mso-position-vertical-relative:page;mso-width-percent:941;mso-height-percent:121;mso-top-percent:23" coordsize="73152,12161" coordorigin="" o:spid="_x0000_s1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" w14:anchorId="3DF18A76">
                    <v:shape id="51. laukizuzena" style="position:absolute;width:73152;height:11303;visibility:visible;mso-wrap-style:square;v-text-anchor:middle" coordsize="7312660,1129665" o:spid="_x0000_s1027" fillcolor="#4f81bd [3204]" stroked="f" strokeweight="2pt" path="m,l7312660,r,1129665l3619500,733425,,109156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">
                      <v:path arrowok="t" o:connecttype="custom" o:connectlocs="0,0;7315200,0;7315200,1130373;3620757,733885;0,1092249;0,0" o:connectangles="0,0,0,0,0,0"/>
                    </v:shape>
                    <v:rect id="151. laukizuzena" style="position:absolute;width:73152;height:12161;visibility:visible;mso-wrap-style:square;v-text-anchor:middle" o:spid="_x0000_s1028"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">
                      <v:fill type="frame" o:title="" recolor="t" rotate="t" r:id="rId14"/>
                    </v:rect>
                    <w10:wrap anchorx="page" anchory="page"/>
                  </v:group>
                </w:pict>
              </mc:Fallback>
            </mc:AlternateContent>
          </w:r>
          <w:r w:rsidRPr="005B7239">
            <w:rPr>
              <w:rFonts w:ascii="Arial" w:hAnsi="Arial" w:cs="Arial"/>
              <w:noProof/>
              <w:sz w:val="24"/>
              <w:szCs w:val="24"/>
              <w:lang w:val="English" w:eastAsia="eu-ES"/>
            </w:rPr>
            <mc:AlternateContent>
              <mc:Choice Requires="wps">
                <w:drawing>
                  <wp:anchor distT="0" distB="0" distL="114300" distR="114300" simplePos="0" relativeHeight="251660288" behindDoc="0" locked="0" layoutInCell="1" allowOverlap="1">
                    <wp:simplePos x="0" y="0"/>
                    <wp:positionH relativeFrom="page">
                      <wp:align>center</wp:align>
                    </wp:positionH>
                    <mc:AlternateContent>
                      <mc:Choice Requires="wp14">
                        <wp:positionV relativeFrom="page">
                          <wp14:pctPosVOffset>81800</wp14:pctPosVOffset>
                        </wp:positionV>
                      </mc:Choice>
                      <mc:Fallback>
                        <wp:positionV relativeFrom="page">
                          <wp:posOffset>8227695</wp:posOffset>
                        </wp:positionV>
                      </mc:Fallback>
                    </mc:AlternateContent>
                    <wp:extent cx="7315200" cy="914400"/>
                    <wp:effectExtent l="0" t="0" r="0" b="8255"/>
                    <wp:wrapSquare wrapText="bothSides"/>
                    <wp:docPr id="152" name="152. testu-koadroa"/>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595959" w:themeColor="text1" w:themeTint="A6"/>
                                    <w:sz w:val="28"/>
                                    <w:szCs w:val="28"/>
                                    <w:lang w:val="English"/>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rsidRPr="005E4B8F" w:rsidR="006B5319" w:rsidRDefault="00635F13">
                                    <w:pPr>
                                      <w:pStyle w:val="Tarterikez"/>
                                      <w:jc w:val="right"/>
                                      <w:rPr>
                                        <w:color w:val="595959" w:themeColor="text1" w:themeTint="A6"/>
                                        <w:sz w:val="28"/>
                                        <w:szCs w:val="28"/>
                                        <w:lang w:val="es-ES"/>
                                      </w:rPr>
                                    </w:pPr>
                                    <w:proofErr w:type="spellStart"/>
                                    <w:r>
                                      <w:rPr>
                                        <w:color w:val="595959" w:themeColor="text1" w:themeTint="A6"/>
                                        <w:sz w:val="28"/>
                                        <w:szCs w:val="28"/>
                                        <w:lang w:val="English"/>
                                      </w:rPr>
                                      <w:t>The adapted Tknika</w:t>
                                    </w:r>
                                    <w:proofErr w:type="spellEnd"/>
                                    <w:proofErr w:type="spellStart"/>
                                    <w:proofErr w:type="spellEnd"/>
                                  </w:p>
                                </w:sdtContent>
                              </w:sdt>
                              <w:p w:rsidRPr="005E4B8F" w:rsidR="006B5319" w:rsidRDefault="004C40A2">
                                <w:pPr>
                                  <w:pStyle w:val="Tarterikez"/>
                                  <w:jc w:val="right"/>
                                  <w:rPr>
                                    <w:color w:val="595959" w:themeColor="text1" w:themeTint="A6"/>
                                    <w:sz w:val="18"/>
                                    <w:szCs w:val="18"/>
                                    <w:lang w:val="es-ES"/>
                                  </w:rPr>
                                </w:pPr>
                                <w:sdt>
                                  <w:sdtPr>
                                    <w:rPr>
                                      <w:color w:val="595959" w:themeColor="text1" w:themeTint="A6"/>
                                      <w:sz w:val="18"/>
                                      <w:szCs w:val="18"/>
                                      <w:lang w:val="English"/>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lang w:val="English"/>
                                      </w:rPr>
                                      <w:t xml:space="preserve">     </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v:shapetype id="_x0000_t202" coordsize="21600,21600" o:spt="202" path="m,l,21600r21600,l21600,xe">
                    <v:stroke joinstyle="miter"/>
                    <v:path gradientshapeok="t" o:connecttype="rect"/>
                  </v:shapetype>
                  <v:shape id="152. testu-koadroa" style="position:absolute;margin-left:0;margin-top:0;width:8in;height:1in;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">
                    <v:textbox inset="126pt,0,54pt,0">
                      <w:txbxContent>
                        <w:sdt>
                          <w:sdtPr>
                            <w:rPr>
                              <w:color w:val="595959" w:themeColor="text1" w:themeTint="A6"/>
                              <w:sz w:val="28"/>
                              <w:szCs w:val="28"/>
                              <w:lang w:val="English"/>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rsidRPr="005E4B8F" w:rsidR="006B5319" w:rsidRDefault="00635F13">
                              <w:pPr>
                                <w:pStyle w:val="Tarterikez"/>
                                <w:jc w:val="right"/>
                                <w:rPr>
                                  <w:color w:val="595959" w:themeColor="text1" w:themeTint="A6"/>
                                  <w:sz w:val="28"/>
                                  <w:szCs w:val="28"/>
                                  <w:lang w:val="es-ES"/>
                                </w:rPr>
                              </w:pPr>
                              <w:proofErr w:type="spellStart"/>
                              <w:r>
                                <w:rPr>
                                  <w:color w:val="595959" w:themeColor="text1" w:themeTint="A6"/>
                                  <w:sz w:val="28"/>
                                  <w:szCs w:val="28"/>
                                  <w:lang w:val="English"/>
                                </w:rPr>
                                <w:t>The adapted Tknika</w:t>
                              </w:r>
                              <w:proofErr w:type="spellEnd"/>
                              <w:proofErr w:type="spellStart"/>
                              <w:proofErr w:type="spellEnd"/>
                            </w:p>
                          </w:sdtContent>
                        </w:sdt>
                        <w:p w:rsidRPr="005E4B8F" w:rsidR="006B5319" w:rsidRDefault="004C40A2">
                          <w:pPr>
                            <w:pStyle w:val="Tarterikez"/>
                            <w:jc w:val="right"/>
                            <w:rPr>
                              <w:color w:val="595959" w:themeColor="text1" w:themeTint="A6"/>
                              <w:sz w:val="18"/>
                              <w:szCs w:val="18"/>
                              <w:lang w:val="es-ES"/>
                            </w:rPr>
                          </w:pPr>
                          <w:sdt>
                            <w:sdtPr>
                              <w:rPr>
                                <w:color w:val="595959" w:themeColor="text1" w:themeTint="A6"/>
                                <w:sz w:val="18"/>
                                <w:szCs w:val="18"/>
                                <w:lang w:val="English"/>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lang w:val="English"/>
                                </w:rPr>
                                <w:t xml:space="preserve">     </w:t>
                              </w:r>
                            </w:sdtContent>
                          </w:sdt>
                        </w:p>
                      </w:txbxContent>
                    </v:textbox>
                    <w10:wrap type="square" anchorx="page" anchory="page"/>
                  </v:shape>
                </w:pict>
              </mc:Fallback>
            </mc:AlternateContent>
          </w:r>
        </w:p>
        <w:p w:rsidRPr="005B7239" w:rsidR="005E4B8F" w:rsidRDefault="00E11453">
          <w:pPr>
            <w:rPr>
              <w:rFonts w:ascii="Arial" w:hAnsi="Arial" w:eastAsia="Times New Roman" w:cs="Arial"/>
              <w:sz w:val="24"/>
              <w:szCs w:val="24"/>
              <w:lang w:val="eu-ES" w:eastAsia="eu-ES"/>
            </w:rPr>
          </w:pPr>
          <w:r w:rsidRPr="005B7239">
            <w:rPr>
              <w:rFonts w:ascii="Arial" w:hAnsi="Arial" w:cs="Arial"/>
              <w:noProof/>
              <w:sz w:val="24"/>
              <w:szCs w:val="24"/>
              <w:lang w:val="English" w:eastAsia="eu-ES"/>
            </w:rPr>
            <mc:AlternateContent>
              <mc:Choice Requires="wps">
                <w:drawing>
                  <wp:anchor distT="0" distB="0" distL="114300" distR="114300" simplePos="0" relativeHeight="251659264" behindDoc="0" locked="0" layoutInCell="1" allowOverlap="1">
                    <wp:simplePos x="0" y="0"/>
                    <wp:positionH relativeFrom="page">
                      <wp:align>center</wp:align>
                    </wp:positionH>
                    <wp:positionV relativeFrom="margin">
                      <wp:posOffset>2685415</wp:posOffset>
                    </wp:positionV>
                    <wp:extent cx="7315200" cy="3638550"/>
                    <wp:effectExtent l="0" t="0" r="0" b="6350"/>
                    <wp:wrapSquare wrapText="bothSides"/>
                    <wp:docPr id="154" name="154. testu-koadroa"/>
                    <wp:cNvGraphicFramePr/>
                    <a:graphic xmlns:a="http://schemas.openxmlformats.org/drawingml/2006/main">
                      <a:graphicData uri="http://schemas.microsoft.com/office/word/2010/wordprocessingShape">
                        <wps:wsp>
                          <wps:cNvSpPr txBox="1"/>
                          <wps:spPr>
                            <a:xfrm>
                              <a:off x="0" y="0"/>
                              <a:ext cx="731520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Pr="005E4B8F" w:rsidR="006B5319" w:rsidRDefault="004C40A2">
                                <w:pPr>
                                  <w:jc w:val="right"/>
                                  <w:rPr>
                                    <w:color w:val="4F81BD" w:themeColor="accent1"/>
                                    <w:sz w:val="36"/>
                                    <w:szCs w:val="36"/>
                                    <w:lang w:val="es-ES"/>
                                  </w:rPr>
                                </w:pPr>
                                <w:sdt>
                                  <w:sdtPr>
                                    <w:rPr>
                                      <w:rFonts w:ascii="Arial" w:hAnsi="Arial" w:cs="Arial" w:eastAsiaTheme="majorEastAsia"/>
                                      <w:b/>
                                      <w:bCs/>
                                      <w:color w:val="365F91" w:themeColor="accent1" w:themeShade="BF"/>
                                      <w:sz w:val="36"/>
                                      <w:szCs w:val="36"/>
                                      <w:lang w:val="English"/>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hAnsi="Arial" w:cs="Arial" w:eastAsiaTheme="majorEastAsia"/>
                                        <w:b/>
                                        <w:bCs/>
                                        <w:color w:val="365F91" w:themeColor="accent1" w:themeShade="BF"/>
                                        <w:sz w:val="36"/>
                                        <w:szCs w:val="36"/>
                                        <w:lang w:val="English"/>
                                      </w:rPr>
                                      <w:t xml:space="preserve">     </w:t>
                                    </w:r>
                                  </w:sdtContent>
                                </w:sdt>
                              </w:p>
                              <w:p w:rsidR="00FB0ACF" w:rsidP="00FB0ACF" w:rsidRDefault="000B1014">
                                <w:pPr>
                                  <w:pStyle w:val="1izenburua"/>
                                  <w:rPr>
                                    <w:rFonts w:ascii="Arial" w:hAnsi="Arial" w:cs="Arial"/>
                                    <w:sz w:val="44"/>
                                    <w:szCs w:val="44"/>
                                    <w:lang w:val="eu-ES"/>
                                  </w:rPr>
                                </w:pPr>
                                <w:r>
                                  <w:rPr>
                                    <w:rFonts w:ascii="Arial" w:hAnsi="Arial" w:cs="Arial"/>
                                    <w:sz w:val="44"/>
                                    <w:szCs w:val="44"/>
                                    <w:lang w:val="English"/>
                                  </w:rPr>
                                  <w:t>4. ACTIVITY</w:t>
                                </w:r>
                              </w:p>
                              <w:p w:rsidR="00A528CB" w:rsidP="00A528CB" w:rsidRDefault="00A528CB">
                                <w:pPr>
                                  <w:rPr>
                                    <w:rFonts w:ascii="Arial" w:hAnsi="Arial" w:cs="Arial" w:eastAsiaTheme="majorEastAsia"/>
                                    <w:b/>
                                    <w:bCs/>
                                    <w:color w:val="365F91" w:themeColor="accent1" w:themeShade="BF"/>
                                    <w:sz w:val="44"/>
                                    <w:szCs w:val="44"/>
                                    <w:lang w:val="eu-ES"/>
                                  </w:rPr>
                                </w:pPr>
                              </w:p>
                              <w:p w:rsidRPr="006876F5" w:rsidR="006876F5" w:rsidP="006876F5" w:rsidRDefault="006876F5">
                                <w:pPr>
                                  <w:spacing w:after="0" w:line="240" w:lineRule="auto"/>
                                  <w:rPr>
                                    <w:rFonts w:ascii="Times New Roman" w:hAnsi="Times New Roman" w:eastAsia="Times New Roman" w:cs="Times New Roman"/>
                                    <w:sz w:val="24"/>
                                    <w:szCs w:val="24"/>
                                    <w:lang w:val="eu-ES" w:eastAsia="eu-ES"/>
                                  </w:rPr>
                                </w:pPr>
                              </w:p>
                              <w:p w:rsidRPr="006876F5" w:rsidR="000B1014" w:rsidP="006876F5" w:rsidRDefault="000B1014">
                                <w:pPr>
                                  <w:rPr>
                                    <w:rFonts w:ascii="Arial" w:hAnsi="Arial" w:cs="Arial" w:eastAsiaTheme="majorEastAsia"/>
                                    <w:b/>
                                    <w:bCs/>
                                    <w:caps/>
                                    <w:color w:val="365F91" w:themeColor="accent1" w:themeShade="BF"/>
                                    <w:sz w:val="44"/>
                                    <w:szCs w:val="44"/>
                                    <w:lang w:val="eu-ES"/>
                                  </w:rPr>
                                </w:pPr>
                                <w:r w:rsidRPr="000B1014">
                                  <w:rPr>
                                    <w:rFonts w:ascii="Arial" w:hAnsi="Arial" w:cs="Arial" w:eastAsiaTheme="majorEastAsia"/>
                                    <w:b/>
                                    <w:bCs/>
                                    <w:caps/>
                                    <w:color w:val="365F91" w:themeColor="accent1" w:themeShade="BF"/>
                                    <w:sz w:val="44"/>
                                    <w:szCs w:val="44"/>
                                    <w:lang w:val="English"/>
                                  </w:rPr>
                                  <w:t xml:space="preserve">Using the Calibrate Tool for Millimeter Measurements</w:t>
                                </w:r>
                                <w:proofErr w:type="spellStart"/>
                                <w:proofErr w:type="spellEnd"/>
                                <w:proofErr w:type="spellStart"/>
                                <w:proofErr w:type="spellEnd"/>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 id="154. testu-koadroa" style="position:absolute;margin-left:0;margin-top:211.45pt;width:8in;height:286.5pt;z-index:251659264;visibility:visible;mso-wrap-style:square;mso-width-percent:941;mso-height-percent:363;mso-wrap-distance-left:9pt;mso-wrap-distance-top:0;mso-wrap-distance-right:9pt;mso-wrap-distance-bottom:0;mso-position-horizontal:center;mso-position-horizontal-relative:page;mso-position-vertical:absolute;mso-position-vertical-relative:margin;mso-width-percent:941;mso-height-percent:363;mso-width-relative:page;mso-height-relative:page;v-text-anchor:bottom"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">
                    <v:textbox inset="126pt,0,54pt,0">
                      <w:txbxContent>
                        <w:p w:rsidRPr="005E4B8F" w:rsidR="006B5319" w:rsidRDefault="004C40A2">
                          <w:pPr>
                            <w:jc w:val="right"/>
                            <w:rPr>
                              <w:color w:val="4F81BD" w:themeColor="accent1"/>
                              <w:sz w:val="36"/>
                              <w:szCs w:val="36"/>
                              <w:lang w:val="es-ES"/>
                            </w:rPr>
                          </w:pPr>
                          <w:sdt>
                            <w:sdtPr>
                              <w:rPr>
                                <w:rFonts w:ascii="Arial" w:hAnsi="Arial" w:cs="Arial" w:eastAsiaTheme="majorEastAsia"/>
                                <w:b/>
                                <w:bCs/>
                                <w:color w:val="365F91" w:themeColor="accent1" w:themeShade="BF"/>
                                <w:sz w:val="36"/>
                                <w:szCs w:val="36"/>
                                <w:lang w:val="English"/>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hAnsi="Arial" w:cs="Arial" w:eastAsiaTheme="majorEastAsia"/>
                                  <w:b/>
                                  <w:bCs/>
                                  <w:color w:val="365F91" w:themeColor="accent1" w:themeShade="BF"/>
                                  <w:sz w:val="36"/>
                                  <w:szCs w:val="36"/>
                                  <w:lang w:val="English"/>
                                </w:rPr>
                                <w:t xml:space="preserve">     </w:t>
                              </w:r>
                            </w:sdtContent>
                          </w:sdt>
                        </w:p>
                        <w:p w:rsidR="00FB0ACF" w:rsidP="00FB0ACF" w:rsidRDefault="000B1014">
                          <w:pPr>
                            <w:pStyle w:val="1izenburua"/>
                            <w:rPr>
                              <w:rFonts w:ascii="Arial" w:hAnsi="Arial" w:cs="Arial"/>
                              <w:sz w:val="44"/>
                              <w:szCs w:val="44"/>
                              <w:lang w:val="eu-ES"/>
                            </w:rPr>
                          </w:pPr>
                          <w:r>
                            <w:rPr>
                              <w:rFonts w:ascii="Arial" w:hAnsi="Arial" w:cs="Arial"/>
                              <w:sz w:val="44"/>
                              <w:szCs w:val="44"/>
                              <w:lang w:val="English"/>
                            </w:rPr>
                            <w:t>4. ACTIVITY</w:t>
                          </w:r>
                        </w:p>
                        <w:p w:rsidR="00A528CB" w:rsidP="00A528CB" w:rsidRDefault="00A528CB">
                          <w:pPr>
                            <w:rPr>
                              <w:rFonts w:ascii="Arial" w:hAnsi="Arial" w:cs="Arial" w:eastAsiaTheme="majorEastAsia"/>
                              <w:b/>
                              <w:bCs/>
                              <w:color w:val="365F91" w:themeColor="accent1" w:themeShade="BF"/>
                              <w:sz w:val="44"/>
                              <w:szCs w:val="44"/>
                              <w:lang w:val="eu-ES"/>
                            </w:rPr>
                          </w:pPr>
                        </w:p>
                        <w:p w:rsidRPr="006876F5" w:rsidR="006876F5" w:rsidP="006876F5" w:rsidRDefault="006876F5">
                          <w:pPr>
                            <w:spacing w:after="0" w:line="240" w:lineRule="auto"/>
                            <w:rPr>
                              <w:rFonts w:ascii="Times New Roman" w:hAnsi="Times New Roman" w:eastAsia="Times New Roman" w:cs="Times New Roman"/>
                              <w:sz w:val="24"/>
                              <w:szCs w:val="24"/>
                              <w:lang w:val="eu-ES" w:eastAsia="eu-ES"/>
                            </w:rPr>
                          </w:pPr>
                        </w:p>
                        <w:p w:rsidRPr="006876F5" w:rsidR="000B1014" w:rsidP="006876F5" w:rsidRDefault="000B1014">
                          <w:pPr>
                            <w:rPr>
                              <w:rFonts w:ascii="Arial" w:hAnsi="Arial" w:cs="Arial" w:eastAsiaTheme="majorEastAsia"/>
                              <w:b/>
                              <w:bCs/>
                              <w:caps/>
                              <w:color w:val="365F91" w:themeColor="accent1" w:themeShade="BF"/>
                              <w:sz w:val="44"/>
                              <w:szCs w:val="44"/>
                              <w:lang w:val="eu-ES"/>
                            </w:rPr>
                          </w:pPr>
                          <w:r w:rsidRPr="000B1014">
                            <w:rPr>
                              <w:rFonts w:ascii="Arial" w:hAnsi="Arial" w:cs="Arial" w:eastAsiaTheme="majorEastAsia"/>
                              <w:b/>
                              <w:bCs/>
                              <w:caps/>
                              <w:color w:val="365F91" w:themeColor="accent1" w:themeShade="BF"/>
                              <w:sz w:val="44"/>
                              <w:szCs w:val="44"/>
                              <w:lang w:val="English"/>
                            </w:rPr>
                            <w:t xml:space="preserve">Using the Calibrate Tool for Millimeter Measurements</w:t>
                          </w:r>
                          <w:proofErr w:type="spellStart"/>
                          <w:proofErr w:type="spellEnd"/>
                          <w:proofErr w:type="spellStart"/>
                          <w:proofErr w:type="spellEnd"/>
                        </w:p>
                      </w:txbxContent>
                    </v:textbox>
                    <w10:wrap type="square" anchorx="page" anchory="margin"/>
                  </v:shape>
                </w:pict>
              </mc:Fallback>
            </mc:AlternateContent>
          </w:r>
          <w:r w:rsidRPr="005B7239" w:rsidR="005E4B8F">
            <w:rPr>
              <w:rFonts w:ascii="Arial" w:hAnsi="Arial" w:cs="Arial"/>
              <w:noProof/>
              <w:sz w:val="24"/>
              <w:szCs w:val="24"/>
              <w:lang w:val="English" w:eastAsia="eu-ES"/>
            </w:rPr>
            <w:drawing>
              <wp:anchor distT="114300" distB="114300" distL="114300" distR="114300" simplePos="0" relativeHeight="251664384" behindDoc="0" locked="0" layoutInCell="1" hidden="0" allowOverlap="1" wp14:editId="365826D1" wp14:anchorId="01FF331A">
                <wp:simplePos x="0" y="0"/>
                <wp:positionH relativeFrom="column">
                  <wp:posOffset>1303020</wp:posOffset>
                </wp:positionH>
                <wp:positionV relativeFrom="paragraph">
                  <wp:posOffset>1025525</wp:posOffset>
                </wp:positionV>
                <wp:extent cx="3246120" cy="1478280"/>
                <wp:effectExtent l="0" t="0" r="0" b="7620"/>
                <wp:wrapNone/>
                <wp:docPr id="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5"/>
                        <a:srcRect/>
                        <a:stretch>
                          <a:fillRect/>
                        </a:stretch>
                      </pic:blipFill>
                      <pic:spPr>
                        <a:xfrm>
                          <a:off x="0" y="0"/>
                          <a:ext cx="3246120" cy="1478280"/>
                        </a:xfrm>
                        <a:prstGeom prst="rect">
                          <a:avLst/>
                        </a:prstGeom>
                        <a:ln/>
                      </pic:spPr>
                    </pic:pic>
                  </a:graphicData>
                </a:graphic>
                <wp14:sizeRelH relativeFrom="margin">
                  <wp14:pctWidth>0</wp14:pctWidth>
                </wp14:sizeRelH>
                <wp14:sizeRelV relativeFrom="margin">
                  <wp14:pctHeight>0</wp14:pctHeight>
                </wp14:sizeRelV>
              </wp:anchor>
            </w:drawing>
          </w:r>
          <w:r w:rsidRPr="005B7239" w:rsidR="005E4B8F">
            <w:rPr>
              <w:rFonts w:ascii="Arial" w:hAnsi="Arial" w:eastAsia="Times New Roman" w:cs="Arial"/>
              <w:b/>
              <w:bCs/>
              <w:sz w:val="24"/>
              <w:szCs w:val="24"/>
              <w:lang w:val="English" w:eastAsia="eu-ES"/>
            </w:rPr>
            <w:br w:type="page"/>
          </w:r>
        </w:p>
      </w:sdtContent>
    </w:sdt>
    <w:p w:rsidRPr="000B1014" w:rsidR="000B1014" w:rsidP="006B1AAC" w:rsidRDefault="000B1014">
      <w:pPr>
        <w:spacing w:before="100" w:beforeAutospacing="1" w:after="100" w:afterAutospacing="1" w:line="360" w:lineRule="auto"/>
        <w:rPr>
          <w:rFonts w:ascii="Arial" w:hAnsi="Arial" w:eastAsia="Times New Roman" w:cs="Arial"/>
          <w:sz w:val="24"/>
          <w:szCs w:val="24"/>
          <w:lang w:val="eu-ES" w:eastAsia="eu-ES"/>
        </w:rPr>
      </w:pPr>
      <w:r w:rsidRPr="000B1014">
        <w:rPr>
          <w:rFonts w:ascii="Arial" w:hAnsi="Arial" w:eastAsia="Times New Roman" w:cs="Arial"/>
          <w:sz w:val="24"/>
          <w:szCs w:val="24"/>
          <w:lang w:val="English" w:eastAsia="eu-ES"/>
        </w:rPr>
        <w:lastRenderedPageBreak/>
        <w:t>In this activity, an artificial vision system will be calibrated to measure in millimeters. A high calibration will be performed and then the width of a part will be measured using the FindSegment tool. The process will provide highly accurate results and demonstrate the reliability of the visual system.</w:t>
      </w:r>
      <w:proofErr w:type="spellStart"/>
      <w:proofErr w:type="spellEnd"/>
      <w:proofErr w:type="spellStart"/>
      <w:proofErr w:type="spellEnd"/>
      <w:proofErr w:type="spellStart"/>
      <w:proofErr w:type="spellEnd"/>
      <w:proofErr w:type="spellStart"/>
      <w:proofErr w:type="spellEnd"/>
    </w:p>
    <w:p w:rsidRPr="005B7239" w:rsidR="00E11453" w:rsidP="00E11453" w:rsidRDefault="00E11453">
      <w:pPr>
        <w:pStyle w:val="1izenburua"/>
        <w:numPr>
          <w:ilvl w:val="0"/>
          <w:numId w:val="7"/>
        </w:numPr>
        <w:spacing w:line="360" w:lineRule="auto"/>
        <w:rPr>
          <w:rFonts w:ascii="Arial" w:hAnsi="Arial" w:cs="Arial"/>
          <w:bCs w:val="0"/>
          <w:szCs w:val="24"/>
          <w:lang w:val="eu-ES"/>
        </w:rPr>
      </w:pPr>
      <w:r w:rsidRPr="005B7239">
        <w:rPr>
          <w:rFonts w:ascii="Arial" w:hAnsi="Arial" w:cs="Arial"/>
          <w:bCs w:val="0"/>
          <w:szCs w:val="24"/>
          <w:lang w:val="English"/>
        </w:rPr>
        <w:t>Introduction</w:t>
      </w:r>
    </w:p>
    <w:p w:rsidRPr="005B7239" w:rsidR="00E11453" w:rsidP="00E11453" w:rsidRDefault="00E11453">
      <w:pPr>
        <w:rPr>
          <w:lang w:val="eu-ES"/>
        </w:rPr>
      </w:pPr>
    </w:p>
    <w:p w:rsidRPr="005C204A" w:rsidR="000B1014" w:rsidP="00A528CB" w:rsidRDefault="000B1014">
      <w:pPr>
        <w:spacing w:before="100" w:beforeAutospacing="1" w:after="100" w:afterAutospacing="1" w:line="360" w:lineRule="auto"/>
        <w:rPr>
          <w:rFonts w:ascii="Arial" w:hAnsi="Arial" w:eastAsia="Times New Roman" w:cs="Arial"/>
          <w:sz w:val="24"/>
          <w:szCs w:val="24"/>
          <w:lang w:val="eu-ES" w:eastAsia="eu-ES"/>
        </w:rPr>
      </w:pPr>
      <w:r w:rsidRPr="000B1014">
        <w:rPr>
          <w:rFonts w:ascii="Arial" w:hAnsi="Arial" w:eastAsia="Times New Roman" w:cs="Arial"/>
          <w:sz w:val="24"/>
          <w:szCs w:val="24"/>
          <w:lang w:val="English" w:eastAsia="eu-ES"/>
        </w:rPr>
        <w:t xml:space="preserve">In machine vision systems, digital images are measured in pixel units. However, in many industrial applications it is necessary to perform measurements in physical units (mm). This activity will use </w:t>
      </w:r>
      <w:proofErr w:type="spellStart"/>
      <w:r w:rsidRPr="000B1014">
        <w:rPr>
          <w:rFonts w:ascii="Arial" w:hAnsi="Arial" w:eastAsia="Times New Roman" w:cs="Arial"/>
          <w:b/>
          <w:bCs/>
          <w:sz w:val="24"/>
          <w:szCs w:val="24"/>
          <w:lang w:val="English" w:eastAsia="eu-ES"/>
        </w:rPr>
        <w:t xml:space="preserve"> the CalibrateGrid</w:t>
      </w:r>
      <w:proofErr w:type="spellEnd"/>
      <w:r w:rsidRPr="000B1014">
        <w:rPr>
          <w:rFonts w:ascii="Arial" w:hAnsi="Arial" w:eastAsia="Times New Roman" w:cs="Arial"/>
          <w:sz w:val="24"/>
          <w:szCs w:val="24"/>
          <w:lang w:val="English" w:eastAsia="eu-ES"/>
        </w:rPr>
        <w:t xml:space="preserve"> and </w:t>
      </w:r>
      <w:proofErr w:type="spellStart"/>
      <w:r w:rsidRPr="000B1014">
        <w:rPr>
          <w:rFonts w:ascii="Arial" w:hAnsi="Arial" w:eastAsia="Times New Roman" w:cs="Arial"/>
          <w:b/>
          <w:bCs/>
          <w:sz w:val="24"/>
          <w:szCs w:val="24"/>
          <w:lang w:val="English" w:eastAsia="eu-ES"/>
        </w:rPr>
        <w:t>Calibrateimage</w:t>
      </w:r>
      <w:proofErr w:type="spellEnd"/>
      <w:r w:rsidRPr="000B1014">
        <w:rPr>
          <w:rFonts w:ascii="Arial" w:hAnsi="Arial" w:eastAsia="Times New Roman" w:cs="Arial"/>
          <w:sz w:val="24"/>
          <w:szCs w:val="24"/>
          <w:lang w:val="English" w:eastAsia="eu-ES"/>
        </w:rPr>
        <w:t xml:space="preserve"> tools  to calibrate an image and make measurements in millimeters. Finally,  the </w:t>
      </w:r>
      <w:proofErr w:type="spellStart"/>
      <w:r w:rsidRPr="000B1014">
        <w:rPr>
          <w:rFonts w:ascii="Arial" w:hAnsi="Arial" w:eastAsia="Times New Roman" w:cs="Arial"/>
          <w:b/>
          <w:bCs/>
          <w:sz w:val="24"/>
          <w:szCs w:val="24"/>
          <w:lang w:val="English" w:eastAsia="eu-ES"/>
        </w:rPr>
        <w:t>FindSegment</w:t>
      </w:r>
      <w:proofErr w:type="spellEnd"/>
      <w:r w:rsidRPr="000B1014">
        <w:rPr>
          <w:rFonts w:ascii="Arial" w:hAnsi="Arial" w:eastAsia="Times New Roman" w:cs="Arial"/>
          <w:sz w:val="24"/>
          <w:szCs w:val="24"/>
          <w:lang w:val="English" w:eastAsia="eu-ES"/>
        </w:rPr>
        <w:t xml:space="preserve"> tool  will measure the width of a part.</w:t>
      </w:r>
      <w:proofErr w:type="spellStart"/>
      <w:proofErr w:type="spellEnd"/>
      <w:proofErr w:type="spellStart"/>
      <w:proofErr w:type="spellEnd"/>
      <w:proofErr w:type="spellStart"/>
      <w:proofErr w:type="spellEnd"/>
      <w:proofErr w:type="spellStart"/>
      <w:proofErr w:type="spellEnd"/>
    </w:p>
    <w:p w:rsidRPr="005B7239" w:rsidR="000C6794" w:rsidP="000C6794" w:rsidRDefault="000C6794">
      <w:pPr>
        <w:pStyle w:val="1izenburua"/>
        <w:numPr>
          <w:ilvl w:val="0"/>
          <w:numId w:val="7"/>
        </w:numPr>
        <w:spacing w:line="360" w:lineRule="auto"/>
        <w:rPr>
          <w:rFonts w:ascii="Arial" w:hAnsi="Arial" w:cs="Arial"/>
          <w:bCs w:val="0"/>
          <w:szCs w:val="24"/>
          <w:lang w:val="eu-ES"/>
        </w:rPr>
      </w:pPr>
      <w:r w:rsidRPr="005B7239">
        <w:rPr>
          <w:rFonts w:ascii="Arial" w:hAnsi="Arial" w:cs="Arial"/>
          <w:bCs w:val="0"/>
          <w:szCs w:val="24"/>
          <w:lang w:val="English"/>
        </w:rPr>
        <w:t>Objective</w:t>
      </w:r>
    </w:p>
    <w:p w:rsidRPr="005B7239" w:rsidR="00E11453" w:rsidP="00E11453" w:rsidRDefault="00E11453">
      <w:pPr>
        <w:rPr>
          <w:lang w:val="eu-ES"/>
        </w:rPr>
      </w:pPr>
    </w:p>
    <w:p w:rsidRPr="00FB0ACF" w:rsidR="00FB0ACF" w:rsidP="00FB0ACF" w:rsidRDefault="00FB0ACF">
      <w:pPr>
        <w:spacing w:before="100" w:beforeAutospacing="1" w:after="100" w:afterAutospacing="1" w:line="360" w:lineRule="auto"/>
        <w:rPr>
          <w:rFonts w:ascii="Arial" w:hAnsi="Arial" w:eastAsia="Times New Roman" w:cs="Arial"/>
          <w:sz w:val="24"/>
          <w:szCs w:val="24"/>
          <w:lang w:val="eu-ES" w:eastAsia="eu-ES"/>
        </w:rPr>
      </w:pPr>
      <w:r w:rsidRPr="00FB0ACF">
        <w:rPr>
          <w:rFonts w:ascii="Arial" w:hAnsi="Arial" w:eastAsia="Times New Roman" w:cs="Arial"/>
          <w:sz w:val="24"/>
          <w:szCs w:val="24"/>
          <w:lang w:val="English" w:eastAsia="eu-ES"/>
        </w:rPr>
        <w:t>Through this activity, the following competencies will be developed:</w:t>
      </w:r>
    </w:p>
    <w:p w:rsidRPr="000B1014" w:rsidR="000B1014" w:rsidP="000B1014" w:rsidRDefault="000B1014">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0B1014">
        <w:rPr>
          <w:rFonts w:ascii="Arial" w:hAnsi="Arial" w:eastAsia="Times New Roman" w:cs="Arial"/>
          <w:sz w:val="24"/>
          <w:szCs w:val="24"/>
          <w:lang w:val="English" w:eastAsia="eu-ES"/>
        </w:rPr>
        <w:t>Calibrate an image using a reference pattern</w:t>
      </w:r>
    </w:p>
    <w:p w:rsidRPr="000B1014" w:rsidR="000B1014" w:rsidP="000B1014" w:rsidRDefault="000B1014">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0B1014">
        <w:rPr>
          <w:rFonts w:ascii="Arial" w:hAnsi="Arial" w:eastAsia="Times New Roman" w:cs="Arial"/>
          <w:sz w:val="24"/>
          <w:szCs w:val="24"/>
          <w:lang w:val="English" w:eastAsia="eu-ES"/>
        </w:rPr>
        <w:t>Conversion of pixel units in millimeters</w:t>
      </w:r>
    </w:p>
    <w:p w:rsidRPr="000B1014" w:rsidR="000B1014" w:rsidP="000B1014" w:rsidRDefault="000B1014">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proofErr w:type="spellStart"/>
      <w:r w:rsidRPr="000B1014">
        <w:rPr>
          <w:rFonts w:ascii="Arial" w:hAnsi="Arial" w:eastAsia="Times New Roman" w:cs="Arial"/>
          <w:sz w:val="24"/>
          <w:szCs w:val="24"/>
          <w:lang w:val="English" w:eastAsia="eu-ES"/>
        </w:rPr>
        <w:t>Technical mastery of Calibrate instruments</w:t>
      </w:r>
      <w:proofErr w:type="spellEnd"/>
    </w:p>
    <w:p w:rsidRPr="000B1014" w:rsidR="000B1014" w:rsidP="000B1014" w:rsidRDefault="000B1014">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0B1014">
        <w:rPr>
          <w:rFonts w:ascii="Arial" w:hAnsi="Arial" w:eastAsia="Times New Roman" w:cs="Arial"/>
          <w:sz w:val="24"/>
          <w:szCs w:val="24"/>
          <w:lang w:val="English" w:eastAsia="eu-ES"/>
        </w:rPr>
        <w:t>Accurately measuring the physical dimensions of a part</w:t>
      </w:r>
    </w:p>
    <w:p w:rsidR="000C6794" w:rsidP="000C6794" w:rsidRDefault="000C6794">
      <w:pPr>
        <w:pStyle w:val="1izenburua"/>
        <w:numPr>
          <w:ilvl w:val="0"/>
          <w:numId w:val="7"/>
        </w:numPr>
        <w:spacing w:line="360" w:lineRule="auto"/>
        <w:rPr>
          <w:rFonts w:ascii="Arial" w:hAnsi="Arial" w:cs="Arial"/>
          <w:bCs w:val="0"/>
          <w:szCs w:val="24"/>
          <w:lang w:val="eu-ES"/>
        </w:rPr>
      </w:pPr>
      <w:r w:rsidRPr="005B7239">
        <w:rPr>
          <w:rFonts w:ascii="Arial" w:hAnsi="Arial" w:cs="Arial"/>
          <w:bCs w:val="0"/>
          <w:szCs w:val="24"/>
          <w:lang w:val="English"/>
        </w:rPr>
        <w:t>METHODOLOGY</w:t>
      </w:r>
    </w:p>
    <w:p w:rsidRPr="005B7239" w:rsidR="000C6794" w:rsidP="000C6794" w:rsidRDefault="00FB0ACF">
      <w:pPr>
        <w:pStyle w:val="1izenburua"/>
        <w:numPr>
          <w:ilvl w:val="1"/>
          <w:numId w:val="7"/>
        </w:numPr>
        <w:spacing w:line="360" w:lineRule="auto"/>
        <w:rPr>
          <w:lang w:val="eu-ES"/>
        </w:rPr>
      </w:pPr>
      <w:r>
        <w:rPr>
          <w:rFonts w:ascii="Arial" w:hAnsi="Arial" w:cs="Arial"/>
          <w:bCs w:val="0"/>
          <w:szCs w:val="24"/>
          <w:lang w:val="English"/>
        </w:rPr>
        <w:t xml:space="preserve">Imaging </w:t>
      </w:r>
    </w:p>
    <w:p w:rsidR="000B1014" w:rsidP="001118AC" w:rsidRDefault="000B1014">
      <w:pPr>
        <w:pStyle w:val="Normalaweb"/>
        <w:spacing w:line="360" w:lineRule="auto"/>
        <w:rPr>
          <w:rFonts w:ascii="Arial" w:hAnsi="Arial" w:cs="Arial"/>
        </w:rPr>
      </w:pPr>
      <w:r>
        <w:rPr>
          <w:rFonts w:ascii="Arial" w:hAnsi="Arial" w:cs="Arial"/>
          <w:lang w:val="English"/>
        </w:rPr>
        <w:t xml:space="preserve">As we have seen so far, the process of 1st activity must always be carried out to have an adequate image. The measurement of the image used in this case is known (in mm) (a ruler, a caliber...). </w:t>
      </w:r>
    </w:p>
    <w:p w:rsidR="000B1014" w:rsidP="001118AC" w:rsidRDefault="00392DE3">
      <w:pPr>
        <w:pStyle w:val="Normalaweb"/>
        <w:spacing w:line="360" w:lineRule="auto"/>
        <w:rPr>
          <w:rFonts w:ascii="Arial" w:hAnsi="Arial" w:cs="Arial"/>
        </w:rPr>
      </w:pPr>
      <w:r>
        <w:rPr>
          <w:rFonts w:ascii="Arial" w:hAnsi="Arial" w:cs="Arial"/>
          <w:noProof/>
          <w:lang w:val="English"/>
        </w:rPr>
        <w:lastRenderedPageBreak/>
        <w:drawing>
          <wp:anchor distT="0" distB="0" distL="0" distR="0" simplePos="0" relativeHeight="251688960" behindDoc="0" locked="0" layoutInCell="1" allowOverlap="1">
            <wp:simplePos x="0" y="0"/>
            <wp:positionH relativeFrom="page">
              <wp:align>center</wp:align>
            </wp:positionH>
            <wp:positionV relativeFrom="paragraph">
              <wp:posOffset>913765</wp:posOffset>
            </wp:positionV>
            <wp:extent cx="6111240" cy="4085590"/>
            <wp:effectExtent l="0" t="0" r="3810" b="0"/>
            <wp:wrapTopAndBottom/>
            <wp:docPr id="8" name="Irudi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1240" cy="40855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0B1014" w:rsidR="000B1014">
        <w:rPr>
          <w:rFonts w:ascii="Arial" w:hAnsi="Arial" w:cs="Arial"/>
          <w:lang w:val="English"/>
        </w:rPr>
        <w:t>In this case, we will use an upholstery that gives the camera and gives better results, by using many calibration points that allow us to compensate for connectivity errors of the camera lens.</w:t>
      </w:r>
    </w:p>
    <w:p w:rsidRPr="004D13B5" w:rsidR="004D13B5" w:rsidP="00392DE3" w:rsidRDefault="004D13B5">
      <w:pPr>
        <w:pStyle w:val="Normalaweb"/>
        <w:spacing w:line="360" w:lineRule="auto"/>
        <w:rPr>
          <w:rFonts w:ascii="Arial" w:hAnsi="Arial" w:cs="Arial"/>
          <w:bCs/>
        </w:rPr>
      </w:pPr>
    </w:p>
    <w:p w:rsidR="004D13B5" w:rsidP="008011F0" w:rsidRDefault="004D13B5">
      <w:pPr>
        <w:pStyle w:val="Normalaweb"/>
        <w:spacing w:line="360" w:lineRule="auto"/>
        <w:rPr>
          <w:rFonts w:ascii="Arial" w:hAnsi="Arial" w:cs="Arial"/>
          <w:bCs/>
        </w:rPr>
      </w:pPr>
    </w:p>
    <w:p w:rsidR="00392DE3" w:rsidP="00635F13" w:rsidRDefault="00392DE3">
      <w:pPr>
        <w:pStyle w:val="1izenburua"/>
        <w:numPr>
          <w:ilvl w:val="1"/>
          <w:numId w:val="7"/>
        </w:numPr>
        <w:spacing w:line="360" w:lineRule="auto"/>
        <w:rPr>
          <w:rFonts w:ascii="Arial" w:hAnsi="Arial" w:cs="Arial"/>
          <w:bCs w:val="0"/>
          <w:szCs w:val="24"/>
          <w:lang w:val="eu-ES"/>
        </w:rPr>
      </w:pPr>
      <w:r>
        <w:rPr>
          <w:rFonts w:ascii="Arial" w:hAnsi="Arial" w:cs="Arial"/>
          <w:bCs w:val="0"/>
          <w:szCs w:val="24"/>
          <w:lang w:val="English"/>
        </w:rPr>
        <w:t>Programming the CALIBRATE tool</w:t>
      </w:r>
    </w:p>
    <w:p w:rsidR="00392DE3" w:rsidP="00392DE3" w:rsidRDefault="00392DE3">
      <w:pPr>
        <w:pStyle w:val="Normalaweb"/>
        <w:spacing w:line="360" w:lineRule="auto"/>
        <w:rPr>
          <w:rFonts w:ascii="Arial" w:hAnsi="Arial" w:cs="Arial"/>
        </w:rPr>
      </w:pPr>
      <w:r>
        <w:rPr>
          <w:rFonts w:ascii="Arial" w:hAnsi="Arial" w:cs="Arial"/>
          <w:lang w:val="English"/>
        </w:rPr>
        <w:t>We choose the tool in the tool shovel and drag it into a cell in the spreadsheet. As seen in this image, we need the CalibrateGrid tool to calibrate the image from a tablet pattern (tapestry) and the parameterization screen (which automatically appears when you paste the instrument into the spreadsheet) is as follows:</w:t>
      </w:r>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roofErr w:type="spellStart"/>
      <w:proofErr w:type="spellEnd"/>
    </w:p>
    <w:p w:rsidR="00F9170E" w:rsidP="00392DE3" w:rsidRDefault="00F9170E">
      <w:pPr>
        <w:pStyle w:val="Normalaweb"/>
        <w:spacing w:line="360" w:lineRule="auto"/>
        <w:rPr>
          <w:rFonts w:ascii="Arial" w:hAnsi="Arial" w:cs="Arial"/>
        </w:rPr>
      </w:pPr>
    </w:p>
    <w:p w:rsidR="00F9170E" w:rsidP="00392DE3" w:rsidRDefault="00F9170E">
      <w:pPr>
        <w:pStyle w:val="Normalaweb"/>
        <w:spacing w:line="360" w:lineRule="auto"/>
        <w:rPr>
          <w:rFonts w:ascii="Arial" w:hAnsi="Arial" w:cs="Arial"/>
        </w:rPr>
      </w:pPr>
      <w:r>
        <w:rPr>
          <w:rFonts w:ascii="Arial" w:hAnsi="Arial" w:cs="Arial"/>
          <w:noProof/>
          <w:lang w:val="English"/>
        </w:rPr>
        <w:lastRenderedPageBreak/>
        <w:drawing>
          <wp:anchor distT="0" distB="0" distL="0" distR="0" simplePos="0" relativeHeight="251691008" behindDoc="0" locked="0" layoutInCell="1" allowOverlap="1" wp14:editId="6D535673" wp14:anchorId="2A2BCC8F">
            <wp:simplePos x="0" y="0"/>
            <wp:positionH relativeFrom="margin">
              <wp:align>center</wp:align>
            </wp:positionH>
            <wp:positionV relativeFrom="paragraph">
              <wp:posOffset>0</wp:posOffset>
            </wp:positionV>
            <wp:extent cx="4836795" cy="3155315"/>
            <wp:effectExtent l="0" t="0" r="1905" b="6985"/>
            <wp:wrapTopAndBottom/>
            <wp:docPr id="9" name="Irudi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36795" cy="31553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92DE3" w:rsidP="00392DE3" w:rsidRDefault="00F9170E">
      <w:pPr>
        <w:pStyle w:val="Normalaweb"/>
        <w:spacing w:line="360" w:lineRule="auto"/>
        <w:rPr>
          <w:rFonts w:ascii="Arial" w:hAnsi="Arial" w:cs="Arial"/>
        </w:rPr>
      </w:pPr>
      <w:r>
        <w:rPr>
          <w:rFonts w:ascii="Arial" w:hAnsi="Arial" w:cs="Arial"/>
          <w:noProof/>
          <w:lang w:val="English"/>
        </w:rPr>
        <w:drawing>
          <wp:anchor distT="0" distB="0" distL="0" distR="0" simplePos="0" relativeHeight="251692032" behindDoc="0" locked="0" layoutInCell="1" allowOverlap="1">
            <wp:simplePos x="0" y="0"/>
            <wp:positionH relativeFrom="margin">
              <wp:align>center</wp:align>
            </wp:positionH>
            <wp:positionV relativeFrom="paragraph">
              <wp:posOffset>1061085</wp:posOffset>
            </wp:positionV>
            <wp:extent cx="4403725" cy="3410585"/>
            <wp:effectExtent l="0" t="0" r="0" b="0"/>
            <wp:wrapTopAndBottom/>
            <wp:docPr id="12" name="Irudi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03725" cy="34105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rFonts w:ascii="Arial" w:hAnsi="Arial" w:cs="Arial"/>
          <w:lang w:val="English"/>
        </w:rPr>
        <w:t>The first parameter to adjust is the area in which it is to be measured. To do this, on the configuration screen of the CalibrateGrid tool, we will select the "pose" option and click on the "adjust region" icon. In this image you can see the adjusted region:</w:t>
      </w:r>
      <w:proofErr w:type="spellStart"/>
      <w:proofErr w:type="spellEnd"/>
      <w:proofErr w:type="spellStart"/>
      <w:proofErr w:type="spellEnd"/>
      <w:proofErr w:type="spellStart"/>
      <w:proofErr w:type="spellEnd"/>
    </w:p>
    <w:p w:rsidR="00F9170E" w:rsidP="00392DE3" w:rsidRDefault="00D24DC5">
      <w:pPr>
        <w:pStyle w:val="Normalaweb"/>
        <w:spacing w:line="360" w:lineRule="auto"/>
        <w:rPr>
          <w:rFonts w:ascii="Arial" w:hAnsi="Arial" w:cs="Arial"/>
        </w:rPr>
      </w:pPr>
      <w:r>
        <w:rPr>
          <w:rFonts w:ascii="Arial" w:hAnsi="Arial" w:cs="Arial"/>
          <w:noProof/>
          <w:lang w:val="English"/>
        </w:rPr>
        <w:lastRenderedPageBreak/>
        <w:drawing>
          <wp:anchor distT="0" distB="0" distL="0" distR="0" simplePos="0" relativeHeight="251693056" behindDoc="0" locked="0" layoutInCell="1" allowOverlap="1">
            <wp:simplePos x="0" y="0"/>
            <wp:positionH relativeFrom="margin">
              <wp:align>center</wp:align>
            </wp:positionH>
            <wp:positionV relativeFrom="paragraph">
              <wp:posOffset>626745</wp:posOffset>
            </wp:positionV>
            <wp:extent cx="5273675" cy="4910455"/>
            <wp:effectExtent l="0" t="0" r="3175" b="4445"/>
            <wp:wrapTopAndBottom/>
            <wp:docPr id="13" name="Irudi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3675" cy="49104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25471D" w:rsidR="0025471D">
        <w:rPr>
          <w:rFonts w:ascii="Arial" w:hAnsi="Arial" w:cs="Arial"/>
          <w:lang w:val="English"/>
        </w:rPr>
        <w:t>The tool calibrates all points of the quadrangle network. The result can be seen in this image:</w:t>
      </w:r>
    </w:p>
    <w:p w:rsidR="00D24DC5" w:rsidP="00392DE3" w:rsidRDefault="00D24DC5">
      <w:pPr>
        <w:pStyle w:val="Normalaweb"/>
        <w:spacing w:line="360" w:lineRule="auto"/>
        <w:rPr>
          <w:rFonts w:ascii="Arial" w:hAnsi="Arial" w:cs="Arial"/>
        </w:rPr>
      </w:pPr>
    </w:p>
    <w:p w:rsidR="0085168A" w:rsidP="00392DE3" w:rsidRDefault="0085168A">
      <w:pPr>
        <w:pStyle w:val="Normalaweb"/>
        <w:spacing w:line="360" w:lineRule="auto"/>
        <w:rPr>
          <w:rFonts w:ascii="Arial" w:hAnsi="Arial" w:cs="Arial"/>
        </w:rPr>
      </w:pPr>
      <w:r>
        <w:rPr>
          <w:rFonts w:ascii="Arial" w:hAnsi="Arial" w:cs="Arial"/>
          <w:lang w:val="English"/>
        </w:rPr>
        <w:t>By clicking on the "Calibrate" option, the system will let us know the necessary settings and the result of the process. In our case, everything has developed correctly.</w:t>
      </w:r>
      <w:proofErr w:type="spellStart"/>
      <w:proofErr w:type="spellEnd"/>
    </w:p>
    <w:p w:rsidR="0085168A" w:rsidP="00392DE3" w:rsidRDefault="0085168A">
      <w:pPr>
        <w:pStyle w:val="Normalaweb"/>
        <w:spacing w:line="360" w:lineRule="auto"/>
        <w:rPr>
          <w:rFonts w:ascii="Arial" w:hAnsi="Arial" w:cs="Arial"/>
        </w:rPr>
      </w:pPr>
      <w:r>
        <w:rPr>
          <w:rFonts w:ascii="Arial" w:hAnsi="Arial" w:cs="Arial"/>
          <w:noProof/>
          <w:lang w:val="English"/>
        </w:rPr>
        <w:lastRenderedPageBreak/>
        <w:drawing>
          <wp:anchor distT="0" distB="0" distL="0" distR="0" simplePos="0" relativeHeight="251694080" behindDoc="0" locked="0" layoutInCell="1" allowOverlap="1">
            <wp:simplePos x="0" y="0"/>
            <wp:positionH relativeFrom="margin">
              <wp:align>center</wp:align>
            </wp:positionH>
            <wp:positionV relativeFrom="paragraph">
              <wp:posOffset>0</wp:posOffset>
            </wp:positionV>
            <wp:extent cx="5861685" cy="5491480"/>
            <wp:effectExtent l="0" t="0" r="5715" b="0"/>
            <wp:wrapTopAndBottom/>
            <wp:docPr id="14" name="Irudi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61685" cy="54914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85168A" w:rsidP="00635F13" w:rsidRDefault="0085168A">
      <w:pPr>
        <w:pStyle w:val="1izenburua"/>
        <w:numPr>
          <w:ilvl w:val="1"/>
          <w:numId w:val="7"/>
        </w:numPr>
        <w:spacing w:line="360" w:lineRule="auto"/>
        <w:rPr>
          <w:rFonts w:ascii="Arial" w:hAnsi="Arial" w:cs="Arial"/>
          <w:bCs w:val="0"/>
          <w:szCs w:val="24"/>
          <w:lang w:val="eu-ES"/>
        </w:rPr>
      </w:pPr>
      <w:r>
        <w:rPr>
          <w:rFonts w:ascii="Arial" w:hAnsi="Arial" w:cs="Arial"/>
          <w:bCs w:val="0"/>
          <w:szCs w:val="24"/>
          <w:lang w:val="English"/>
        </w:rPr>
        <w:t>Imaging and Conversion to mm</w:t>
      </w:r>
    </w:p>
    <w:p w:rsidR="0085168A" w:rsidP="0085168A" w:rsidRDefault="0085168A">
      <w:pPr>
        <w:rPr>
          <w:lang w:val="eu-ES"/>
        </w:rPr>
      </w:pPr>
    </w:p>
    <w:p w:rsidR="0085168A" w:rsidP="0085168A" w:rsidRDefault="0085168A">
      <w:pPr>
        <w:pStyle w:val="Normalaweb"/>
        <w:spacing w:line="360" w:lineRule="auto"/>
        <w:rPr>
          <w:rFonts w:ascii="Arial" w:hAnsi="Arial" w:cs="Arial"/>
        </w:rPr>
      </w:pPr>
      <w:r w:rsidRPr="0085168A">
        <w:rPr>
          <w:rFonts w:ascii="Arial" w:hAnsi="Arial" w:cs="Arial"/>
          <w:lang w:val="English"/>
        </w:rPr>
        <w:t xml:space="preserve">Remove the alpiz, put the piece to measure and take the image according to the usual method. The image taken is located in the pixels (saved in cell A0). </w:t>
      </w:r>
    </w:p>
    <w:p w:rsidR="0085168A" w:rsidP="0085168A" w:rsidRDefault="0085168A">
      <w:pPr>
        <w:pStyle w:val="Normalaweb"/>
        <w:spacing w:line="360" w:lineRule="auto"/>
        <w:rPr>
          <w:rFonts w:ascii="Arial" w:hAnsi="Arial" w:cs="Arial"/>
        </w:rPr>
      </w:pPr>
      <w:r w:rsidRPr="0085168A">
        <w:rPr>
          <w:rFonts w:ascii="Arial" w:hAnsi="Arial" w:cs="Arial"/>
          <w:lang w:val="English"/>
        </w:rPr>
        <w:t xml:space="preserve">To facilitate subsequent measurements, we must convert the image in the pixels to millimeters. We'll do this with the CalibrateImage tool. </w:t>
      </w:r>
      <w:proofErr w:type="spellStart"/>
      <w:proofErr w:type="spellEnd"/>
    </w:p>
    <w:p w:rsidR="0085168A" w:rsidP="0085168A" w:rsidRDefault="0085168A">
      <w:pPr>
        <w:pStyle w:val="Normalaweb"/>
        <w:spacing w:line="360" w:lineRule="auto"/>
        <w:rPr>
          <w:rFonts w:ascii="Arial" w:hAnsi="Arial" w:cs="Arial"/>
        </w:rPr>
      </w:pPr>
      <w:r>
        <w:rPr>
          <w:rFonts w:ascii="Arial" w:hAnsi="Arial" w:cs="Arial"/>
          <w:noProof/>
          <w:lang w:val="English"/>
        </w:rPr>
        <w:lastRenderedPageBreak/>
        <w:drawing>
          <wp:anchor distT="0" distB="0" distL="0" distR="0" simplePos="0" relativeHeight="251695104" behindDoc="0" locked="0" layoutInCell="1" allowOverlap="1">
            <wp:simplePos x="0" y="0"/>
            <wp:positionH relativeFrom="margin">
              <wp:align>center</wp:align>
            </wp:positionH>
            <wp:positionV relativeFrom="paragraph">
              <wp:posOffset>708025</wp:posOffset>
            </wp:positionV>
            <wp:extent cx="6116320" cy="4024630"/>
            <wp:effectExtent l="0" t="0" r="0" b="0"/>
            <wp:wrapTopAndBottom/>
            <wp:docPr id="15" name="Irudi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6320" cy="40246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85168A">
        <w:rPr>
          <w:rFonts w:ascii="Arial" w:hAnsi="Arial" w:cs="Arial"/>
          <w:lang w:val="English"/>
        </w:rPr>
        <w:t>As always, we select it from the instrument shovel and drag it into a spreadsheet room.</w:t>
      </w:r>
    </w:p>
    <w:p w:rsidR="0085168A" w:rsidP="0085168A" w:rsidRDefault="0085168A">
      <w:pPr>
        <w:pStyle w:val="Normalaweb"/>
        <w:spacing w:line="360" w:lineRule="auto"/>
        <w:rPr>
          <w:rFonts w:ascii="Arial" w:hAnsi="Arial" w:cs="Arial"/>
        </w:rPr>
      </w:pPr>
    </w:p>
    <w:p w:rsidR="00EF3585" w:rsidP="0085168A" w:rsidRDefault="00EF3585">
      <w:pPr>
        <w:pStyle w:val="Normalaweb"/>
        <w:spacing w:line="360" w:lineRule="auto"/>
        <w:rPr>
          <w:rFonts w:ascii="Arial" w:hAnsi="Arial" w:cs="Arial"/>
        </w:rPr>
      </w:pPr>
      <w:proofErr w:type="spellStart"/>
      <w:r w:rsidRPr="008B24FD">
        <w:rPr>
          <w:rFonts w:ascii="Arial" w:hAnsi="Arial" w:cs="Arial"/>
          <w:b/>
          <w:lang w:val="English"/>
        </w:rPr>
        <w:t>To qualify for the CalibrateImage</w:t>
      </w:r>
      <w:proofErr w:type="spellEnd"/>
      <w:r w:rsidRPr="00EF3585">
        <w:rPr>
          <w:rFonts w:ascii="Arial" w:hAnsi="Arial" w:cs="Arial"/>
          <w:lang w:val="English"/>
        </w:rPr>
        <w:t xml:space="preserve"> device, you only have to indicate the image to be calibrated (the A0 gelaxka) and the type of calibration (room A2). From that moment on, the result of all the tools we apply to the image of cell A4 will be in mm.</w:t>
      </w:r>
      <w:proofErr w:type="spellStart"/>
      <w:proofErr w:type="spellEnd"/>
    </w:p>
    <w:p w:rsidR="008B24FD" w:rsidP="008B24FD" w:rsidRDefault="008B24FD">
      <w:pPr>
        <w:pStyle w:val="1izenburua"/>
        <w:numPr>
          <w:ilvl w:val="1"/>
          <w:numId w:val="7"/>
        </w:numPr>
        <w:spacing w:line="360" w:lineRule="auto"/>
        <w:rPr>
          <w:rFonts w:ascii="Arial" w:hAnsi="Arial" w:cs="Arial"/>
          <w:bCs w:val="0"/>
          <w:szCs w:val="24"/>
          <w:lang w:val="eu-ES"/>
        </w:rPr>
      </w:pPr>
      <w:r>
        <w:rPr>
          <w:rFonts w:ascii="Arial" w:hAnsi="Arial" w:cs="Arial"/>
          <w:bCs w:val="0"/>
          <w:szCs w:val="24"/>
          <w:lang w:val="English"/>
        </w:rPr>
        <w:t>Measuring Key Metrics</w:t>
      </w:r>
    </w:p>
    <w:p w:rsidR="008B24FD" w:rsidP="008B24FD" w:rsidRDefault="008B24FD">
      <w:pPr>
        <w:rPr>
          <w:lang w:val="eu-ES"/>
        </w:rPr>
      </w:pPr>
    </w:p>
    <w:p w:rsidR="007F50FC" w:rsidP="008B24FD" w:rsidRDefault="007F50FC">
      <w:pPr>
        <w:pStyle w:val="Normalaweb"/>
        <w:spacing w:line="360" w:lineRule="auto"/>
        <w:rPr>
          <w:rFonts w:ascii="Arial" w:hAnsi="Arial" w:cs="Arial"/>
        </w:rPr>
      </w:pPr>
      <w:r w:rsidRPr="007F50FC">
        <w:rPr>
          <w:rFonts w:ascii="Arial" w:hAnsi="Arial" w:cs="Arial"/>
          <w:lang w:val="English"/>
        </w:rPr>
        <w:t xml:space="preserve">To measure the key metric,  we'll use the </w:t>
      </w:r>
      <w:proofErr w:type="spellStart"/>
      <w:r w:rsidRPr="007F50FC">
        <w:rPr>
          <w:rFonts w:ascii="Arial" w:hAnsi="Arial" w:cs="Arial"/>
          <w:b/>
          <w:lang w:val="English"/>
        </w:rPr>
        <w:t>FindSegment</w:t>
      </w:r>
      <w:proofErr w:type="spellEnd"/>
      <w:r w:rsidRPr="007F50FC">
        <w:rPr>
          <w:rFonts w:ascii="Arial" w:hAnsi="Arial" w:cs="Arial"/>
          <w:lang w:val="English"/>
        </w:rPr>
        <w:t xml:space="preserve"> vision tool. This instrument looks for a uniform segment of color in the preset area and gives us the measurement of the width of this segment.</w:t>
      </w:r>
    </w:p>
    <w:p w:rsidR="007F50FC" w:rsidP="007F50FC" w:rsidRDefault="007F50FC">
      <w:pPr>
        <w:pStyle w:val="Normalaweb"/>
        <w:spacing w:line="360" w:lineRule="auto"/>
        <w:jc w:val="center"/>
        <w:rPr>
          <w:rFonts w:ascii="Arial" w:hAnsi="Arial" w:cs="Arial"/>
        </w:rPr>
      </w:pPr>
      <w:r>
        <w:rPr>
          <w:noProof/>
          <w:sz w:val="18"/>
          <w:szCs w:val="18"/>
          <w:lang w:val="English"/>
        </w:rPr>
        <w:lastRenderedPageBreak/>
        <w:drawing>
          <wp:inline distT="0" distB="0" distL="0" distR="0">
            <wp:extent cx="4599296" cy="3909060"/>
            <wp:effectExtent l="0" t="0" r="0" b="0"/>
            <wp:docPr id="16" name="Irudi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14390" cy="3921889"/>
                    </a:xfrm>
                    <a:prstGeom prst="rect">
                      <a:avLst/>
                    </a:prstGeom>
                    <a:solidFill>
                      <a:srgbClr val="FFFFFF"/>
                    </a:solidFill>
                    <a:ln>
                      <a:noFill/>
                    </a:ln>
                  </pic:spPr>
                </pic:pic>
              </a:graphicData>
            </a:graphic>
          </wp:inline>
        </w:drawing>
      </w:r>
    </w:p>
    <w:p w:rsidR="00C40995" w:rsidP="0085168A" w:rsidRDefault="00C40995">
      <w:pPr>
        <w:pStyle w:val="Normalaweb"/>
        <w:spacing w:line="360" w:lineRule="auto"/>
        <w:rPr>
          <w:rFonts w:ascii="Arial" w:hAnsi="Arial" w:cs="Arial"/>
        </w:rPr>
      </w:pPr>
      <w:r>
        <w:rPr>
          <w:rFonts w:ascii="Arial" w:hAnsi="Arial" w:cs="Arial"/>
          <w:noProof/>
          <w:lang w:val="English"/>
        </w:rPr>
        <w:drawing>
          <wp:anchor distT="0" distB="0" distL="0" distR="0" simplePos="0" relativeHeight="251696128" behindDoc="0" locked="0" layoutInCell="1" allowOverlap="1">
            <wp:simplePos x="0" y="0"/>
            <wp:positionH relativeFrom="page">
              <wp:align>center</wp:align>
            </wp:positionH>
            <wp:positionV relativeFrom="paragraph">
              <wp:posOffset>1525905</wp:posOffset>
            </wp:positionV>
            <wp:extent cx="4436745" cy="2188210"/>
            <wp:effectExtent l="0" t="0" r="1905" b="2540"/>
            <wp:wrapTopAndBottom/>
            <wp:docPr id="17" name="Irudi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36745" cy="218821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C40995">
        <w:rPr>
          <w:rFonts w:ascii="Arial" w:hAnsi="Arial" w:cs="Arial"/>
          <w:lang w:val="English"/>
        </w:rPr>
        <w:t>The tool, after selecting and dragging a cell from the spreadsheet (A6), asks us for the parameters that appear in the previous image. On the one hand, we work with the image of cell A4 (pre-eleved), instead of the image obtained by the camera (A0). In our case, the color of the segment is white (the mouth of the key is seen in the white image over the black surrounding the key).</w:t>
      </w:r>
    </w:p>
    <w:p w:rsidR="00FC79E9" w:rsidP="0085168A" w:rsidRDefault="00FC79E9">
      <w:pPr>
        <w:pStyle w:val="Normalaweb"/>
        <w:spacing w:line="360" w:lineRule="auto"/>
        <w:rPr>
          <w:rFonts w:ascii="Arial" w:hAnsi="Arial" w:cs="Arial"/>
        </w:rPr>
      </w:pPr>
    </w:p>
    <w:p w:rsidR="00FC79E9" w:rsidP="0085168A" w:rsidRDefault="00FC79E9">
      <w:pPr>
        <w:pStyle w:val="Normalaweb"/>
        <w:spacing w:line="360" w:lineRule="auto"/>
        <w:rPr>
          <w:rFonts w:ascii="Arial" w:hAnsi="Arial" w:cs="Arial"/>
        </w:rPr>
      </w:pPr>
      <w:r>
        <w:rPr>
          <w:rFonts w:ascii="Arial" w:hAnsi="Arial" w:cs="Arial"/>
          <w:noProof/>
          <w:lang w:val="English"/>
        </w:rPr>
        <w:lastRenderedPageBreak/>
        <w:drawing>
          <wp:anchor distT="0" distB="0" distL="0" distR="0" simplePos="0" relativeHeight="251697152" behindDoc="0" locked="0" layoutInCell="1" allowOverlap="1">
            <wp:simplePos x="0" y="0"/>
            <wp:positionH relativeFrom="margin">
              <wp:align>center</wp:align>
            </wp:positionH>
            <wp:positionV relativeFrom="paragraph">
              <wp:posOffset>770255</wp:posOffset>
            </wp:positionV>
            <wp:extent cx="6111875" cy="3540125"/>
            <wp:effectExtent l="0" t="0" r="3175" b="3175"/>
            <wp:wrapTopAndBottom/>
            <wp:docPr id="18" name="Irudi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1875" cy="35401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FC79E9">
        <w:rPr>
          <w:rFonts w:ascii="Arial" w:hAnsi="Arial" w:cs="Arial"/>
          <w:lang w:val="English"/>
        </w:rPr>
        <w:t>If the process has been successful, the key metric (distance – B6) will appear. In our case, 6. it is a metric key.</w:t>
      </w:r>
    </w:p>
    <w:p w:rsidRPr="00FC79E9" w:rsidR="00C40995" w:rsidP="0085168A" w:rsidRDefault="00C40995">
      <w:pPr>
        <w:pStyle w:val="Normalaweb"/>
        <w:spacing w:line="360" w:lineRule="auto"/>
        <w:rPr>
          <w:rFonts w:ascii="Arial" w:hAnsi="Arial" w:cs="Arial"/>
        </w:rPr>
      </w:pPr>
    </w:p>
    <w:p w:rsidRPr="00635F13" w:rsidR="00E11453" w:rsidP="008B24FD" w:rsidRDefault="008154B7">
      <w:pPr>
        <w:pStyle w:val="1izenburua"/>
        <w:numPr>
          <w:ilvl w:val="1"/>
          <w:numId w:val="7"/>
        </w:numPr>
        <w:spacing w:line="360" w:lineRule="auto"/>
        <w:rPr>
          <w:rFonts w:ascii="Arial" w:hAnsi="Arial" w:cs="Arial"/>
          <w:bCs w:val="0"/>
          <w:szCs w:val="24"/>
          <w:lang w:val="eu-ES"/>
        </w:rPr>
      </w:pPr>
      <w:r>
        <w:rPr>
          <w:rFonts w:ascii="Arial" w:hAnsi="Arial" w:cs="Arial"/>
          <w:bCs w:val="0"/>
          <w:szCs w:val="24"/>
          <w:lang w:val="English"/>
        </w:rPr>
        <w:t>Conclusions</w:t>
      </w:r>
    </w:p>
    <w:p w:rsidRPr="005565BA" w:rsidR="005565BA" w:rsidP="005565BA" w:rsidRDefault="005565BA">
      <w:pPr>
        <w:pStyle w:val="Normalaweb"/>
        <w:numPr>
          <w:ilvl w:val="0"/>
          <w:numId w:val="15"/>
        </w:numPr>
        <w:spacing w:line="360" w:lineRule="auto"/>
        <w:rPr>
          <w:rFonts w:ascii="Arial" w:hAnsi="Arial" w:cs="Arial"/>
          <w:color w:val="000000"/>
        </w:rPr>
      </w:pPr>
      <w:proofErr w:type="spellStart"/>
      <w:r w:rsidRPr="005565BA">
        <w:rPr>
          <w:rFonts w:ascii="Arial" w:hAnsi="Arial" w:cs="Arial"/>
          <w:color w:val="000000"/>
          <w:lang w:val="English"/>
        </w:rPr>
        <w:t>Calibrate instruments allow pixel images to be converted into physical units, which is essential in industrial applications.</w:t>
      </w:r>
      <w:proofErr w:type="spellEnd"/>
    </w:p>
    <w:p w:rsidRPr="005565BA" w:rsidR="005565BA" w:rsidP="005565BA" w:rsidRDefault="005565BA">
      <w:pPr>
        <w:pStyle w:val="Normalaweb"/>
        <w:numPr>
          <w:ilvl w:val="0"/>
          <w:numId w:val="15"/>
        </w:numPr>
        <w:spacing w:line="360" w:lineRule="auto"/>
        <w:rPr>
          <w:rFonts w:ascii="Arial" w:hAnsi="Arial" w:cs="Arial"/>
          <w:color w:val="000000"/>
        </w:rPr>
      </w:pPr>
      <w:r w:rsidRPr="005565BA">
        <w:rPr>
          <w:rFonts w:ascii="Arial" w:hAnsi="Arial" w:cs="Arial"/>
          <w:color w:val="000000"/>
          <w:lang w:val="English"/>
        </w:rPr>
        <w:t>Proper calibration requires a reliable network and specific parameters.</w:t>
      </w:r>
    </w:p>
    <w:p w:rsidRPr="005565BA" w:rsidR="005565BA" w:rsidP="005565BA" w:rsidRDefault="005565BA">
      <w:pPr>
        <w:pStyle w:val="Normalaweb"/>
        <w:numPr>
          <w:ilvl w:val="0"/>
          <w:numId w:val="15"/>
        </w:numPr>
        <w:spacing w:line="360" w:lineRule="auto"/>
        <w:rPr>
          <w:rFonts w:ascii="Arial" w:hAnsi="Arial" w:cs="Arial"/>
          <w:color w:val="000000"/>
        </w:rPr>
      </w:pPr>
      <w:r w:rsidRPr="005565BA">
        <w:rPr>
          <w:rFonts w:ascii="Arial" w:hAnsi="Arial" w:cs="Arial"/>
          <w:color w:val="000000"/>
          <w:lang w:val="English"/>
        </w:rPr>
        <w:t xml:space="preserve"> The findSegment has an exact ability to measure the width of a segment in calibrated images.</w:t>
      </w:r>
      <w:proofErr w:type="spellStart"/>
      <w:proofErr w:type="spellEnd"/>
    </w:p>
    <w:p w:rsidRPr="005565BA" w:rsidR="005565BA" w:rsidP="005565BA" w:rsidRDefault="005565BA">
      <w:pPr>
        <w:pStyle w:val="Normalaweb"/>
        <w:numPr>
          <w:ilvl w:val="0"/>
          <w:numId w:val="15"/>
        </w:numPr>
        <w:spacing w:line="360" w:lineRule="auto"/>
        <w:rPr>
          <w:rFonts w:ascii="Arial" w:hAnsi="Arial" w:cs="Arial"/>
          <w:color w:val="000000"/>
        </w:rPr>
      </w:pPr>
      <w:bookmarkStart w:name="_GoBack" w:id="0"/>
      <w:bookmarkEnd w:id="0"/>
      <w:r w:rsidRPr="005565BA">
        <w:rPr>
          <w:rFonts w:ascii="Arial" w:hAnsi="Arial" w:cs="Arial"/>
          <w:color w:val="000000"/>
          <w:lang w:val="English"/>
        </w:rPr>
        <w:t>The results obtained in the activity confirm the reliability and availability of the system (6,043 mm).</w:t>
      </w:r>
    </w:p>
    <w:p w:rsidRPr="0095486F" w:rsidR="00CE20C9" w:rsidP="00CE20C9" w:rsidRDefault="00CE20C9">
      <w:pPr>
        <w:pStyle w:val="Normalaweb"/>
        <w:spacing w:line="360" w:lineRule="auto"/>
        <w:ind w:left="720"/>
        <w:rPr>
          <w:rFonts w:ascii="Arial" w:hAnsi="Arial" w:cs="Arial"/>
          <w:color w:val="000000"/>
        </w:rPr>
      </w:pPr>
    </w:p>
    <w:p w:rsidRPr="005B7239" w:rsidR="00885DF0" w:rsidP="008154B7" w:rsidRDefault="00885DF0">
      <w:pPr>
        <w:pStyle w:val="1izenburua"/>
        <w:spacing w:line="360" w:lineRule="auto"/>
        <w:rPr>
          <w:rFonts w:ascii="Arial" w:hAnsi="Arial" w:cs="Arial"/>
          <w:sz w:val="24"/>
          <w:szCs w:val="24"/>
          <w:lang w:val="eu-ES"/>
        </w:rPr>
      </w:pPr>
    </w:p>
    <w:sectPr w:rsidRPr="005B7239" w:rsidR="00885DF0" w:rsidSect="00093622">
      <w:headerReference w:type="default" r:id="rId25"/>
      <w:footerReference w:type="default" r:id="rId26"/>
      <w:pgSz w:w="12240" w:h="15840"/>
      <w:pgMar w:top="1701" w:right="1418" w:bottom="1418" w:left="1701" w:header="142"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C40A2" w:rsidRDefault="004C40A2" w:rsidP="00530AAA">
      <w:pPr>
        <w:spacing w:after="0" w:line="240" w:lineRule="auto"/>
      </w:pPr>
      <w:r>
        <w:separator/>
      </w:r>
    </w:p>
  </w:endnote>
  <w:endnote w:type="continuationSeparator" w:id="0">
    <w:p w:rsidR="004C40A2" w:rsidRDefault="004C40A2" w:rsidP="00530A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60339317"/>
      <w:docPartObj>
        <w:docPartGallery w:val="Page Numbers (Bottom of Page)"/>
        <w:docPartUnique/>
      </w:docPartObj>
    </w:sdtPr>
    <w:sdtEndPr/>
    <w:sdtContent>
      <w:p w:rsidR="006B5319" w:rsidRDefault="006B5319">
        <w:pPr>
          <w:pStyle w:val="Orri-oina"/>
          <w:jc w:val="right"/>
        </w:pPr>
        <w:r>
          <w:rPr>
            <w:lang w:val="English"/>
          </w:rPr>
          <w:fldChar w:fldCharType="begin"/>
        </w:r>
        <w:r>
          <w:rPr>
            <w:lang w:val="English"/>
          </w:rPr>
          <w:instrText>PAGE   \* MERGEFORMAT</w:instrText>
        </w:r>
        <w:r>
          <w:rPr>
            <w:lang w:val="English"/>
          </w:rPr>
          <w:fldChar w:fldCharType="separate"/>
        </w:r>
        <w:r w:rsidRPr="005565BA" w:rsidR="005565BA">
          <w:rPr>
            <w:noProof/>
            <w:lang w:val="English"/>
          </w:rPr>
          <w:t>9</w:t>
        </w:r>
        <w:r>
          <w:rPr>
            <w:lang w:val="English"/>
          </w:rPr>
          <w:fldChar w:fldCharType="end"/>
        </w:r>
      </w:p>
    </w:sdtContent>
  </w:sdt>
  <w:p w:rsidR="006B5319" w:rsidRDefault="006B5319">
    <w:pPr>
      <w:pStyle w:val="Orri-o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C40A2" w:rsidRDefault="004C40A2" w:rsidP="00530AAA">
      <w:pPr>
        <w:spacing w:after="0" w:line="240" w:lineRule="auto"/>
      </w:pPr>
      <w:r>
        <w:separator/>
      </w:r>
    </w:p>
  </w:footnote>
  <w:footnote w:type="continuationSeparator" w:id="0">
    <w:p w:rsidR="004C40A2" w:rsidRDefault="004C40A2" w:rsidP="00530AAA">
      <w:pPr>
        <w:spacing w:after="0" w:line="240" w:lineRule="auto"/>
      </w:pPr>
      <w:r>
        <w:continuationSeparator/>
      </w:r>
    </w:p>
  </w:footnote>
</w:footnotes>
</file>

<file path=word/header1.xml><?xml version="1.0" encoding="utf-8"?>
<w:hdr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319" w:rsidP="00530AAA" w:rsidRDefault="006B5319">
    <w:pPr>
      <w:pStyle w:val="1izenburua"/>
      <w:spacing w:line="360" w:lineRule="auto"/>
      <w:jc w:val="right"/>
      <w:rPr>
        <w:rFonts w:ascii="Arial" w:hAnsi="Arial" w:cs="Arial"/>
        <w:lang w:val="eu-ES"/>
      </w:rPr>
    </w:pPr>
    <w:r>
      <w:rPr>
        <w:noProof/>
        <w:lang w:val="English" w:eastAsia="eu-ES"/>
      </w:rPr>
      <w:drawing>
        <wp:anchor distT="114300" distB="114300" distL="114300" distR="114300" simplePos="0" relativeHeight="251659264" behindDoc="0" locked="0" layoutInCell="1" hidden="0" allowOverlap="1" wp14:editId="2F3C440E" wp14:anchorId="0478F42E">
          <wp:simplePos x="0" y="0"/>
          <wp:positionH relativeFrom="margin">
            <wp:align>center</wp:align>
          </wp:positionH>
          <wp:positionV relativeFrom="paragraph">
            <wp:posOffset>60960</wp:posOffset>
          </wp:positionV>
          <wp:extent cx="1281113" cy="547384"/>
          <wp:effectExtent l="0" t="0" r="0" b="5080"/>
          <wp:wrapNone/>
          <wp:docPr id="1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
                  <a:srcRect/>
                  <a:stretch>
                    <a:fillRect/>
                  </a:stretch>
                </pic:blipFill>
                <pic:spPr>
                  <a:xfrm>
                    <a:off x="0" y="0"/>
                    <a:ext cx="1281113" cy="547384"/>
                  </a:xfrm>
                  <a:prstGeom prst="rect">
                    <a:avLst/>
                  </a:prstGeom>
                  <a:ln/>
                </pic:spPr>
              </pic:pic>
            </a:graphicData>
          </a:graphic>
        </wp:anchor>
      </w:drawing>
    </w:r>
    <w:r>
      <w:rPr>
        <w:noProof/>
        <w:lang w:val="English" w:eastAsia="eu-ES"/>
      </w:rPr>
      <w:drawing>
        <wp:anchor distT="0" distB="0" distL="114300" distR="114300" simplePos="0" relativeHeight="251661312" behindDoc="0" locked="0" layoutInCell="1" allowOverlap="1" wp14:editId="268E7DA9" wp14:anchorId="292FB70F">
          <wp:simplePos x="0" y="0"/>
          <wp:positionH relativeFrom="margin">
            <wp:align>left</wp:align>
          </wp:positionH>
          <wp:positionV relativeFrom="paragraph">
            <wp:posOffset>83185</wp:posOffset>
          </wp:positionV>
          <wp:extent cx="1050475" cy="611079"/>
          <wp:effectExtent l="0" t="0" r="0" b="0"/>
          <wp:wrapNone/>
          <wp:docPr id="11" name="Irudi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2">
                    <a:extLst>
                      <a:ext uri="{28A0092B-C50C-407E-A947-70E740481C1C}">
                        <a14:useLocalDpi xmlns:a14="http://schemas.microsoft.com/office/drawing/2010/main" val="0"/>
                      </a:ext>
                    </a:extLst>
                  </a:blip>
                  <a:stretch>
                    <a:fillRect/>
                  </a:stretch>
                </pic:blipFill>
                <pic:spPr>
                  <a:xfrm>
                    <a:off x="0" y="0"/>
                    <a:ext cx="1050475" cy="611079"/>
                  </a:xfrm>
                  <a:prstGeom prst="rect">
                    <a:avLst/>
                  </a:prstGeom>
                </pic:spPr>
              </pic:pic>
            </a:graphicData>
          </a:graphic>
          <wp14:sizeRelH relativeFrom="margin">
            <wp14:pctWidth>0</wp14:pctWidth>
          </wp14:sizeRelH>
          <wp14:sizeRelV relativeFrom="margin">
            <wp14:pctHeight>0</wp14:pctHeight>
          </wp14:sizeRelV>
        </wp:anchor>
      </w:drawing>
    </w:r>
    <w:r w:rsidR="000B1014">
      <w:rPr>
        <w:rFonts w:ascii="Arial" w:hAnsi="Arial" w:cs="Arial"/>
        <w:lang w:val="English"/>
      </w:rPr>
      <w:t>4. Activity</w:t>
    </w:r>
  </w:p>
  <w:p w:rsidR="006B5319" w:rsidRDefault="006B5319">
    <w:pPr>
      <w:pStyle w:val="Goiburu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FB12693A"/>
    <w:lvl w:ilvl="0">
      <w:start w:val="1"/>
      <w:numFmt w:val="decimal"/>
      <w:pStyle w:val="Zenbaki-zerrenda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Zenbaki-zerrenda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Bulet-zerrenda3"/>
      <w:lvlText w:val=""/>
      <w:lvlJc w:val="left"/>
      <w:pPr>
        <w:tabs>
          <w:tab w:val="num" w:pos="1080"/>
        </w:tabs>
        <w:ind w:left="1080" w:hanging="360"/>
      </w:pPr>
      <w:rPr>
        <w:rFonts w:hint="default" w:ascii="Symbol" w:hAnsi="Symbol"/>
      </w:rPr>
    </w:lvl>
  </w:abstractNum>
  <w:abstractNum w:abstractNumId="3" w15:restartNumberingAfterBreak="0">
    <w:nsid w:val="FFFFFF83"/>
    <w:multiLevelType w:val="singleLevel"/>
    <w:tmpl w:val="3D1EFFD4"/>
    <w:lvl w:ilvl="0">
      <w:start w:val="1"/>
      <w:numFmt w:val="bullet"/>
      <w:pStyle w:val="Bulet-zerrenda2"/>
      <w:lvlText w:val=""/>
      <w:lvlJc w:val="left"/>
      <w:pPr>
        <w:tabs>
          <w:tab w:val="num" w:pos="720"/>
        </w:tabs>
        <w:ind w:left="720" w:hanging="360"/>
      </w:pPr>
      <w:rPr>
        <w:rFonts w:hint="default" w:ascii="Symbol" w:hAnsi="Symbol"/>
      </w:rPr>
    </w:lvl>
  </w:abstractNum>
  <w:abstractNum w:abstractNumId="4" w15:restartNumberingAfterBreak="0">
    <w:nsid w:val="FFFFFF88"/>
    <w:multiLevelType w:val="singleLevel"/>
    <w:tmpl w:val="D0A62B40"/>
    <w:lvl w:ilvl="0">
      <w:start w:val="1"/>
      <w:numFmt w:val="decimal"/>
      <w:pStyle w:val="Zenbaki-zerrenda"/>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Bulet-zerrenda"/>
      <w:lvlText w:val=""/>
      <w:lvlJc w:val="left"/>
      <w:pPr>
        <w:tabs>
          <w:tab w:val="num" w:pos="360"/>
        </w:tabs>
        <w:ind w:left="360" w:hanging="360"/>
      </w:pPr>
      <w:rPr>
        <w:rFonts w:hint="default" w:ascii="Symbol" w:hAnsi="Symbol"/>
      </w:rPr>
    </w:lvl>
  </w:abstractNum>
  <w:abstractNum w:abstractNumId="6" w15:restartNumberingAfterBreak="0">
    <w:nsid w:val="08E563BE"/>
    <w:multiLevelType w:val="multilevel"/>
    <w:tmpl w:val="6D6653A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0C426F40"/>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0855F1C"/>
    <w:multiLevelType w:val="multilevel"/>
    <w:tmpl w:val="034CF7B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22361ADF"/>
    <w:multiLevelType w:val="multilevel"/>
    <w:tmpl w:val="04D256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26B23165"/>
    <w:multiLevelType w:val="hybridMultilevel"/>
    <w:tmpl w:val="81B69278"/>
    <w:lvl w:ilvl="0" w:tplc="042D0001">
      <w:start w:val="1"/>
      <w:numFmt w:val="bullet"/>
      <w:lvlText w:val=""/>
      <w:lvlJc w:val="left"/>
      <w:pPr>
        <w:ind w:left="720" w:hanging="360"/>
      </w:pPr>
      <w:rPr>
        <w:rFonts w:hint="default" w:ascii="Symbol" w:hAnsi="Symbol"/>
      </w:rPr>
    </w:lvl>
    <w:lvl w:ilvl="1" w:tplc="042D0003">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1" w15:restartNumberingAfterBreak="0">
    <w:nsid w:val="2C822E9A"/>
    <w:multiLevelType w:val="multilevel"/>
    <w:tmpl w:val="184807A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35802CA0"/>
    <w:multiLevelType w:val="multilevel"/>
    <w:tmpl w:val="51F455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37E87BE2"/>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3776A4A"/>
    <w:multiLevelType w:val="hybridMultilevel"/>
    <w:tmpl w:val="D250D4D8"/>
    <w:lvl w:ilvl="0" w:tplc="042D0001">
      <w:start w:val="1"/>
      <w:numFmt w:val="bullet"/>
      <w:lvlText w:val=""/>
      <w:lvlJc w:val="left"/>
      <w:pPr>
        <w:ind w:left="720" w:hanging="360"/>
      </w:pPr>
      <w:rPr>
        <w:rFonts w:hint="default" w:ascii="Symbol" w:hAnsi="Symbol"/>
      </w:rPr>
    </w:lvl>
    <w:lvl w:ilvl="1" w:tplc="042D0003">
      <w:start w:val="1"/>
      <w:numFmt w:val="bullet"/>
      <w:lvlText w:val="o"/>
      <w:lvlJc w:val="left"/>
      <w:pPr>
        <w:ind w:left="1440" w:hanging="360"/>
      </w:pPr>
      <w:rPr>
        <w:rFonts w:hint="default" w:ascii="Courier New" w:hAnsi="Courier New" w:cs="Courier New"/>
      </w:rPr>
    </w:lvl>
    <w:lvl w:ilvl="2" w:tplc="042D0005">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5" w15:restartNumberingAfterBreak="0">
    <w:nsid w:val="4AE57931"/>
    <w:multiLevelType w:val="multilevel"/>
    <w:tmpl w:val="338A95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5DFA0AC9"/>
    <w:multiLevelType w:val="multilevel"/>
    <w:tmpl w:val="DEB083E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 w15:restartNumberingAfterBreak="0">
    <w:nsid w:val="61A713D6"/>
    <w:multiLevelType w:val="hybridMultilevel"/>
    <w:tmpl w:val="6F50AF96"/>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8" w15:restartNumberingAfterBreak="0">
    <w:nsid w:val="6AA87CE2"/>
    <w:multiLevelType w:val="multilevel"/>
    <w:tmpl w:val="80E081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714372AD"/>
    <w:multiLevelType w:val="hybridMultilevel"/>
    <w:tmpl w:val="5628C5EA"/>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20" w15:restartNumberingAfterBreak="0">
    <w:nsid w:val="72493135"/>
    <w:multiLevelType w:val="multilevel"/>
    <w:tmpl w:val="EC7A8A4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78ED654C"/>
    <w:multiLevelType w:val="multilevel"/>
    <w:tmpl w:val="C350836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2" w15:restartNumberingAfterBreak="0">
    <w:nsid w:val="792D101B"/>
    <w:multiLevelType w:val="multilevel"/>
    <w:tmpl w:val="1DFA7D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3" w15:restartNumberingAfterBreak="0">
    <w:nsid w:val="7DFF73D3"/>
    <w:multiLevelType w:val="multilevel"/>
    <w:tmpl w:val="5A90BD8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abstractNumId w:val="5"/>
  </w:num>
  <w:num w:numId="2">
    <w:abstractNumId w:val="3"/>
  </w:num>
  <w:num w:numId="3">
    <w:abstractNumId w:val="2"/>
  </w:num>
  <w:num w:numId="4">
    <w:abstractNumId w:val="4"/>
  </w:num>
  <w:num w:numId="5">
    <w:abstractNumId w:val="1"/>
  </w:num>
  <w:num w:numId="6">
    <w:abstractNumId w:val="0"/>
  </w:num>
  <w:num w:numId="7">
    <w:abstractNumId w:val="13"/>
  </w:num>
  <w:num w:numId="8">
    <w:abstractNumId w:val="16"/>
  </w:num>
  <w:num w:numId="9">
    <w:abstractNumId w:val="14"/>
  </w:num>
  <w:num w:numId="10">
    <w:abstractNumId w:val="15"/>
  </w:num>
  <w:num w:numId="11">
    <w:abstractNumId w:val="12"/>
  </w:num>
  <w:num w:numId="12">
    <w:abstractNumId w:val="18"/>
  </w:num>
  <w:num w:numId="13">
    <w:abstractNumId w:val="17"/>
  </w:num>
  <w:num w:numId="14">
    <w:abstractNumId w:val="10"/>
  </w:num>
  <w:num w:numId="15">
    <w:abstractNumId w:val="19"/>
  </w:num>
  <w:num w:numId="16">
    <w:abstractNumId w:val="9"/>
  </w:num>
  <w:num w:numId="17">
    <w:abstractNumId w:val="23"/>
  </w:num>
  <w:num w:numId="18">
    <w:abstractNumId w:val="8"/>
  </w:num>
  <w:num w:numId="19">
    <w:abstractNumId w:val="20"/>
  </w:num>
  <w:num w:numId="20">
    <w:abstractNumId w:val="21"/>
  </w:num>
  <w:num w:numId="21">
    <w:abstractNumId w:val="11"/>
  </w:num>
  <w:num w:numId="22">
    <w:abstractNumId w:val="6"/>
  </w:num>
  <w:num w:numId="23">
    <w:abstractNumId w:val="22"/>
  </w:num>
  <w:num w:numId="24">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7730"/>
    <w:rsid w:val="000212B3"/>
    <w:rsid w:val="0002452D"/>
    <w:rsid w:val="00031B1A"/>
    <w:rsid w:val="00034616"/>
    <w:rsid w:val="0006063C"/>
    <w:rsid w:val="00082E79"/>
    <w:rsid w:val="00091B12"/>
    <w:rsid w:val="00093622"/>
    <w:rsid w:val="000A2664"/>
    <w:rsid w:val="000B1014"/>
    <w:rsid w:val="000B27C0"/>
    <w:rsid w:val="000C62C9"/>
    <w:rsid w:val="000C6794"/>
    <w:rsid w:val="000F0F40"/>
    <w:rsid w:val="000F218A"/>
    <w:rsid w:val="000F32D8"/>
    <w:rsid w:val="001118AC"/>
    <w:rsid w:val="00130B8F"/>
    <w:rsid w:val="00132A65"/>
    <w:rsid w:val="001341D1"/>
    <w:rsid w:val="00136F9D"/>
    <w:rsid w:val="001410F8"/>
    <w:rsid w:val="001453EA"/>
    <w:rsid w:val="0015074B"/>
    <w:rsid w:val="00162BE6"/>
    <w:rsid w:val="001848B8"/>
    <w:rsid w:val="001850E1"/>
    <w:rsid w:val="001978FA"/>
    <w:rsid w:val="001C16F6"/>
    <w:rsid w:val="001D704D"/>
    <w:rsid w:val="00206017"/>
    <w:rsid w:val="002369B8"/>
    <w:rsid w:val="00237303"/>
    <w:rsid w:val="0025471D"/>
    <w:rsid w:val="00266AE0"/>
    <w:rsid w:val="0029639D"/>
    <w:rsid w:val="002B13C4"/>
    <w:rsid w:val="002B2B58"/>
    <w:rsid w:val="002B3523"/>
    <w:rsid w:val="002C2419"/>
    <w:rsid w:val="002F2DB3"/>
    <w:rsid w:val="0031604C"/>
    <w:rsid w:val="00326F90"/>
    <w:rsid w:val="003337E1"/>
    <w:rsid w:val="00350B03"/>
    <w:rsid w:val="003834FC"/>
    <w:rsid w:val="00392DE3"/>
    <w:rsid w:val="003A4CB4"/>
    <w:rsid w:val="003C6E5F"/>
    <w:rsid w:val="003E6CD8"/>
    <w:rsid w:val="004356F1"/>
    <w:rsid w:val="0045630A"/>
    <w:rsid w:val="004A3961"/>
    <w:rsid w:val="004C40A2"/>
    <w:rsid w:val="004D13B5"/>
    <w:rsid w:val="00501802"/>
    <w:rsid w:val="00513386"/>
    <w:rsid w:val="00514E60"/>
    <w:rsid w:val="00527618"/>
    <w:rsid w:val="00530AAA"/>
    <w:rsid w:val="005565BA"/>
    <w:rsid w:val="005B7239"/>
    <w:rsid w:val="005C204A"/>
    <w:rsid w:val="005E4B8F"/>
    <w:rsid w:val="00633921"/>
    <w:rsid w:val="0063592F"/>
    <w:rsid w:val="00635F13"/>
    <w:rsid w:val="00655D43"/>
    <w:rsid w:val="00677CB4"/>
    <w:rsid w:val="006876F5"/>
    <w:rsid w:val="006A75E6"/>
    <w:rsid w:val="006B1AAC"/>
    <w:rsid w:val="006B5319"/>
    <w:rsid w:val="006F132E"/>
    <w:rsid w:val="006F5C00"/>
    <w:rsid w:val="00721D1A"/>
    <w:rsid w:val="00742573"/>
    <w:rsid w:val="0074504C"/>
    <w:rsid w:val="007757AC"/>
    <w:rsid w:val="00792BAE"/>
    <w:rsid w:val="007A45AD"/>
    <w:rsid w:val="007F50FC"/>
    <w:rsid w:val="008011F0"/>
    <w:rsid w:val="0080202C"/>
    <w:rsid w:val="008154B7"/>
    <w:rsid w:val="00824620"/>
    <w:rsid w:val="0085168A"/>
    <w:rsid w:val="008651D1"/>
    <w:rsid w:val="00873731"/>
    <w:rsid w:val="00885DF0"/>
    <w:rsid w:val="008B12EA"/>
    <w:rsid w:val="008B24FD"/>
    <w:rsid w:val="008B4288"/>
    <w:rsid w:val="008D1705"/>
    <w:rsid w:val="008E3550"/>
    <w:rsid w:val="008F4B00"/>
    <w:rsid w:val="0095486F"/>
    <w:rsid w:val="00970E19"/>
    <w:rsid w:val="00973FEA"/>
    <w:rsid w:val="009872AA"/>
    <w:rsid w:val="009A3940"/>
    <w:rsid w:val="009C4E5F"/>
    <w:rsid w:val="009C5AF5"/>
    <w:rsid w:val="009E7014"/>
    <w:rsid w:val="00A15E57"/>
    <w:rsid w:val="00A43817"/>
    <w:rsid w:val="00A46CBB"/>
    <w:rsid w:val="00A511E6"/>
    <w:rsid w:val="00A528CB"/>
    <w:rsid w:val="00A91E8B"/>
    <w:rsid w:val="00AA1D8D"/>
    <w:rsid w:val="00AA5415"/>
    <w:rsid w:val="00AC1A24"/>
    <w:rsid w:val="00AC61F8"/>
    <w:rsid w:val="00AD5564"/>
    <w:rsid w:val="00B47730"/>
    <w:rsid w:val="00B9455C"/>
    <w:rsid w:val="00BB4643"/>
    <w:rsid w:val="00BC4248"/>
    <w:rsid w:val="00C21BB1"/>
    <w:rsid w:val="00C24244"/>
    <w:rsid w:val="00C40995"/>
    <w:rsid w:val="00C742C7"/>
    <w:rsid w:val="00C847DF"/>
    <w:rsid w:val="00CB0664"/>
    <w:rsid w:val="00CE20C9"/>
    <w:rsid w:val="00D226DF"/>
    <w:rsid w:val="00D24DC5"/>
    <w:rsid w:val="00D3238E"/>
    <w:rsid w:val="00DA739E"/>
    <w:rsid w:val="00DE439B"/>
    <w:rsid w:val="00DF3B80"/>
    <w:rsid w:val="00E05DEB"/>
    <w:rsid w:val="00E11453"/>
    <w:rsid w:val="00E26D75"/>
    <w:rsid w:val="00E447B9"/>
    <w:rsid w:val="00E76665"/>
    <w:rsid w:val="00EA76C5"/>
    <w:rsid w:val="00EE29BF"/>
    <w:rsid w:val="00EF3585"/>
    <w:rsid w:val="00F14D1C"/>
    <w:rsid w:val="00F27CE2"/>
    <w:rsid w:val="00F411A0"/>
    <w:rsid w:val="00F629F5"/>
    <w:rsid w:val="00F804B9"/>
    <w:rsid w:val="00F80E03"/>
    <w:rsid w:val="00F9170E"/>
    <w:rsid w:val="00F91A3C"/>
    <w:rsid w:val="00FA0B43"/>
    <w:rsid w:val="00FA732D"/>
    <w:rsid w:val="00FB0ACF"/>
    <w:rsid w:val="00FB5A8A"/>
    <w:rsid w:val="00FC6623"/>
    <w:rsid w:val="00FC693F"/>
    <w:rsid w:val="00FC79E9"/>
    <w:rsid w:val="00FD3082"/>
    <w:rsid w:val="00FD5CD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BEE582B"/>
  <w14:defaultImageDpi w14:val="300"/>
  <w15:docId w15:val="{3649ADE8-F2E7-4064-A355-B1A61B4168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hAnsiTheme="minorHAnsi" w:eastAsiaTheme="minorEastAsia"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a" w:default="1">
    <w:name w:val="Normal"/>
    <w:qFormat/>
    <w:rsid w:val="00FC693F"/>
  </w:style>
  <w:style w:type="paragraph" w:styleId="1izenburua">
    <w:name w:val="heading 1"/>
    <w:basedOn w:val="Normala"/>
    <w:next w:val="Normala"/>
    <w:link w:val="1izenburuaKar"/>
    <w:uiPriority w:val="9"/>
    <w:qFormat/>
    <w:rsid w:val="00FC693F"/>
    <w:pPr>
      <w:keepNext/>
      <w:keepLines/>
      <w:spacing w:before="480" w:after="0"/>
      <w:outlineLvl w:val="0"/>
    </w:pPr>
    <w:rPr>
      <w:rFonts w:asciiTheme="majorHAnsi" w:hAnsiTheme="majorHAnsi" w:eastAsiaTheme="majorEastAsia" w:cstheme="majorBidi"/>
      <w:b/>
      <w:bCs/>
      <w:color w:val="365F91" w:themeColor="accent1" w:themeShade="BF"/>
      <w:sz w:val="28"/>
      <w:szCs w:val="28"/>
    </w:rPr>
  </w:style>
  <w:style w:type="paragraph" w:styleId="2izenburua">
    <w:name w:val="heading 2"/>
    <w:basedOn w:val="Normala"/>
    <w:next w:val="Normala"/>
    <w:link w:val="2izenburuaKar"/>
    <w:uiPriority w:val="9"/>
    <w:unhideWhenUsed/>
    <w:qFormat/>
    <w:rsid w:val="00FC693F"/>
    <w:pPr>
      <w:keepNext/>
      <w:keepLines/>
      <w:spacing w:before="200" w:after="0"/>
      <w:outlineLvl w:val="1"/>
    </w:pPr>
    <w:rPr>
      <w:rFonts w:asciiTheme="majorHAnsi" w:hAnsiTheme="majorHAnsi" w:eastAsiaTheme="majorEastAsia" w:cstheme="majorBidi"/>
      <w:b/>
      <w:bCs/>
      <w:color w:val="4F81BD" w:themeColor="accent1"/>
      <w:sz w:val="26"/>
      <w:szCs w:val="26"/>
    </w:rPr>
  </w:style>
  <w:style w:type="paragraph" w:styleId="3izenburua">
    <w:name w:val="heading 3"/>
    <w:basedOn w:val="Normala"/>
    <w:next w:val="Normala"/>
    <w:link w:val="3izenburuaKar"/>
    <w:uiPriority w:val="9"/>
    <w:unhideWhenUsed/>
    <w:qFormat/>
    <w:rsid w:val="00FC693F"/>
    <w:pPr>
      <w:keepNext/>
      <w:keepLines/>
      <w:spacing w:before="200" w:after="0"/>
      <w:outlineLvl w:val="2"/>
    </w:pPr>
    <w:rPr>
      <w:rFonts w:asciiTheme="majorHAnsi" w:hAnsiTheme="majorHAnsi" w:eastAsiaTheme="majorEastAsia" w:cstheme="majorBidi"/>
      <w:b/>
      <w:bCs/>
      <w:color w:val="4F81BD" w:themeColor="accent1"/>
    </w:rPr>
  </w:style>
  <w:style w:type="paragraph" w:styleId="4izenburua">
    <w:name w:val="heading 4"/>
    <w:basedOn w:val="Normala"/>
    <w:next w:val="Normala"/>
    <w:link w:val="4izenburuaKar"/>
    <w:uiPriority w:val="9"/>
    <w:semiHidden/>
    <w:unhideWhenUsed/>
    <w:qFormat/>
    <w:rsid w:val="00FC693F"/>
    <w:pPr>
      <w:keepNext/>
      <w:keepLines/>
      <w:spacing w:before="200" w:after="0"/>
      <w:outlineLvl w:val="3"/>
    </w:pPr>
    <w:rPr>
      <w:rFonts w:asciiTheme="majorHAnsi" w:hAnsiTheme="majorHAnsi" w:eastAsiaTheme="majorEastAsia" w:cstheme="majorBidi"/>
      <w:b/>
      <w:bCs/>
      <w:i/>
      <w:iCs/>
      <w:color w:val="4F81BD" w:themeColor="accent1"/>
    </w:rPr>
  </w:style>
  <w:style w:type="paragraph" w:styleId="5izenburua">
    <w:name w:val="heading 5"/>
    <w:basedOn w:val="Normala"/>
    <w:next w:val="Normala"/>
    <w:link w:val="5izenburuaKar"/>
    <w:uiPriority w:val="9"/>
    <w:semiHidden/>
    <w:unhideWhenUsed/>
    <w:qFormat/>
    <w:rsid w:val="00FC693F"/>
    <w:pPr>
      <w:keepNext/>
      <w:keepLines/>
      <w:spacing w:before="200" w:after="0"/>
      <w:outlineLvl w:val="4"/>
    </w:pPr>
    <w:rPr>
      <w:rFonts w:asciiTheme="majorHAnsi" w:hAnsiTheme="majorHAnsi" w:eastAsiaTheme="majorEastAsia" w:cstheme="majorBidi"/>
      <w:color w:val="243F60" w:themeColor="accent1" w:themeShade="7F"/>
    </w:rPr>
  </w:style>
  <w:style w:type="paragraph" w:styleId="6izenburua">
    <w:name w:val="heading 6"/>
    <w:basedOn w:val="Normala"/>
    <w:next w:val="Normala"/>
    <w:link w:val="6izenburuaKar"/>
    <w:uiPriority w:val="9"/>
    <w:semiHidden/>
    <w:unhideWhenUsed/>
    <w:qFormat/>
    <w:rsid w:val="00FC693F"/>
    <w:pPr>
      <w:keepNext/>
      <w:keepLines/>
      <w:spacing w:before="200" w:after="0"/>
      <w:outlineLvl w:val="5"/>
    </w:pPr>
    <w:rPr>
      <w:rFonts w:asciiTheme="majorHAnsi" w:hAnsiTheme="majorHAnsi" w:eastAsiaTheme="majorEastAsia" w:cstheme="majorBidi"/>
      <w:i/>
      <w:iCs/>
      <w:color w:val="243F60" w:themeColor="accent1" w:themeShade="7F"/>
    </w:rPr>
  </w:style>
  <w:style w:type="paragraph" w:styleId="7izenburua">
    <w:name w:val="heading 7"/>
    <w:basedOn w:val="Normala"/>
    <w:next w:val="Normala"/>
    <w:link w:val="7izenburuaKar"/>
    <w:uiPriority w:val="9"/>
    <w:semiHidden/>
    <w:unhideWhenUsed/>
    <w:qFormat/>
    <w:rsid w:val="00FC693F"/>
    <w:pPr>
      <w:keepNext/>
      <w:keepLines/>
      <w:spacing w:before="200" w:after="0"/>
      <w:outlineLvl w:val="6"/>
    </w:pPr>
    <w:rPr>
      <w:rFonts w:asciiTheme="majorHAnsi" w:hAnsiTheme="majorHAnsi" w:eastAsiaTheme="majorEastAsia" w:cstheme="majorBidi"/>
      <w:i/>
      <w:iCs/>
      <w:color w:val="404040" w:themeColor="text1" w:themeTint="BF"/>
    </w:rPr>
  </w:style>
  <w:style w:type="paragraph" w:styleId="8izenburua">
    <w:name w:val="heading 8"/>
    <w:basedOn w:val="Normala"/>
    <w:next w:val="Normala"/>
    <w:link w:val="8izenburuaKar"/>
    <w:uiPriority w:val="9"/>
    <w:semiHidden/>
    <w:unhideWhenUsed/>
    <w:qFormat/>
    <w:rsid w:val="00FC693F"/>
    <w:pPr>
      <w:keepNext/>
      <w:keepLines/>
      <w:spacing w:before="200" w:after="0"/>
      <w:outlineLvl w:val="7"/>
    </w:pPr>
    <w:rPr>
      <w:rFonts w:asciiTheme="majorHAnsi" w:hAnsiTheme="majorHAnsi" w:eastAsiaTheme="majorEastAsia" w:cstheme="majorBidi"/>
      <w:color w:val="4F81BD" w:themeColor="accent1"/>
      <w:sz w:val="20"/>
      <w:szCs w:val="20"/>
    </w:rPr>
  </w:style>
  <w:style w:type="paragraph" w:styleId="9izenburua">
    <w:name w:val="heading 9"/>
    <w:basedOn w:val="Normala"/>
    <w:next w:val="Normala"/>
    <w:link w:val="9izenburuaKar"/>
    <w:uiPriority w:val="9"/>
    <w:semiHidden/>
    <w:unhideWhenUsed/>
    <w:qFormat/>
    <w:rsid w:val="00FC693F"/>
    <w:pPr>
      <w:keepNext/>
      <w:keepLines/>
      <w:spacing w:before="200" w:after="0"/>
      <w:outlineLvl w:val="8"/>
    </w:pPr>
    <w:rPr>
      <w:rFonts w:asciiTheme="majorHAnsi" w:hAnsiTheme="majorHAnsi" w:eastAsiaTheme="majorEastAsia" w:cstheme="majorBidi"/>
      <w:i/>
      <w:iCs/>
      <w:color w:val="404040" w:themeColor="text1" w:themeTint="BF"/>
      <w:sz w:val="20"/>
      <w:szCs w:val="20"/>
    </w:rPr>
  </w:style>
  <w:style w:type="character" w:styleId="Paragrafoarenletra-tipolehenetsia" w:default="1">
    <w:name w:val="Default Paragraph Font"/>
    <w:uiPriority w:val="1"/>
    <w:semiHidden/>
    <w:unhideWhenUsed/>
  </w:style>
  <w:style w:type="table" w:styleId="Taulanormala" w:default="1">
    <w:name w:val="Normal Table"/>
    <w:uiPriority w:val="99"/>
    <w:semiHidden/>
    <w:unhideWhenUsed/>
    <w:tblPr>
      <w:tblInd w:w="0" w:type="dxa"/>
      <w:tblCellMar>
        <w:top w:w="0" w:type="dxa"/>
        <w:left w:w="108" w:type="dxa"/>
        <w:bottom w:w="0" w:type="dxa"/>
        <w:right w:w="108" w:type="dxa"/>
      </w:tblCellMar>
    </w:tblPr>
  </w:style>
  <w:style w:type="numbering" w:styleId="Zerrendarikez" w:default="1">
    <w:name w:val="No List"/>
    <w:uiPriority w:val="99"/>
    <w:semiHidden/>
    <w:unhideWhenUsed/>
  </w:style>
  <w:style w:type="paragraph" w:styleId="Goiburua">
    <w:name w:val="header"/>
    <w:basedOn w:val="Normala"/>
    <w:link w:val="GoiburuaKar"/>
    <w:uiPriority w:val="99"/>
    <w:unhideWhenUsed/>
    <w:rsid w:val="00E618BF"/>
    <w:pPr>
      <w:tabs>
        <w:tab w:val="center" w:pos="4680"/>
        <w:tab w:val="right" w:pos="9360"/>
      </w:tabs>
      <w:spacing w:after="0" w:line="240" w:lineRule="auto"/>
    </w:pPr>
  </w:style>
  <w:style w:type="character" w:styleId="GoiburuaKar" w:customStyle="1">
    <w:name w:val="Goiburua Kar"/>
    <w:basedOn w:val="Paragrafoarenletra-tipolehenetsia"/>
    <w:link w:val="Goiburua"/>
    <w:uiPriority w:val="99"/>
    <w:rsid w:val="00E618BF"/>
  </w:style>
  <w:style w:type="paragraph" w:styleId="Orri-oina">
    <w:name w:val="footer"/>
    <w:basedOn w:val="Normala"/>
    <w:link w:val="Orri-oinaKar"/>
    <w:uiPriority w:val="99"/>
    <w:unhideWhenUsed/>
    <w:rsid w:val="00E618BF"/>
    <w:pPr>
      <w:tabs>
        <w:tab w:val="center" w:pos="4680"/>
        <w:tab w:val="right" w:pos="9360"/>
      </w:tabs>
      <w:spacing w:after="0" w:line="240" w:lineRule="auto"/>
    </w:pPr>
  </w:style>
  <w:style w:type="character" w:styleId="Orri-oinaKar" w:customStyle="1">
    <w:name w:val="Orri-oina Kar"/>
    <w:basedOn w:val="Paragrafoarenletra-tipolehenetsia"/>
    <w:link w:val="Orri-oina"/>
    <w:uiPriority w:val="99"/>
    <w:rsid w:val="00E618BF"/>
  </w:style>
  <w:style w:type="paragraph" w:styleId="Tarterikez">
    <w:name w:val="No Spacing"/>
    <w:link w:val="TarterikezKar"/>
    <w:uiPriority w:val="1"/>
    <w:qFormat/>
    <w:rsid w:val="00FC693F"/>
    <w:pPr>
      <w:spacing w:after="0" w:line="240" w:lineRule="auto"/>
    </w:pPr>
  </w:style>
  <w:style w:type="character" w:styleId="1izenburuaKar" w:customStyle="1">
    <w:name w:val="1. izenburua Kar"/>
    <w:basedOn w:val="Paragrafoarenletra-tipolehenetsia"/>
    <w:link w:val="1izenburua"/>
    <w:uiPriority w:val="9"/>
    <w:rsid w:val="00FC693F"/>
    <w:rPr>
      <w:rFonts w:asciiTheme="majorHAnsi" w:hAnsiTheme="majorHAnsi" w:eastAsiaTheme="majorEastAsia" w:cstheme="majorBidi"/>
      <w:b/>
      <w:bCs/>
      <w:color w:val="365F91" w:themeColor="accent1" w:themeShade="BF"/>
      <w:sz w:val="28"/>
      <w:szCs w:val="28"/>
    </w:rPr>
  </w:style>
  <w:style w:type="character" w:styleId="2izenburuaKar" w:customStyle="1">
    <w:name w:val="2. izenburua Kar"/>
    <w:basedOn w:val="Paragrafoarenletra-tipolehenetsia"/>
    <w:link w:val="2izenburua"/>
    <w:uiPriority w:val="9"/>
    <w:rsid w:val="00FC693F"/>
    <w:rPr>
      <w:rFonts w:asciiTheme="majorHAnsi" w:hAnsiTheme="majorHAnsi" w:eastAsiaTheme="majorEastAsia" w:cstheme="majorBidi"/>
      <w:b/>
      <w:bCs/>
      <w:color w:val="4F81BD" w:themeColor="accent1"/>
      <w:sz w:val="26"/>
      <w:szCs w:val="26"/>
    </w:rPr>
  </w:style>
  <w:style w:type="character" w:styleId="3izenburuaKar" w:customStyle="1">
    <w:name w:val="3. izenburua Kar"/>
    <w:basedOn w:val="Paragrafoarenletra-tipolehenetsia"/>
    <w:link w:val="3izenburua"/>
    <w:uiPriority w:val="9"/>
    <w:rsid w:val="00FC693F"/>
    <w:rPr>
      <w:rFonts w:asciiTheme="majorHAnsi" w:hAnsiTheme="majorHAnsi" w:eastAsiaTheme="majorEastAsia" w:cstheme="majorBidi"/>
      <w:b/>
      <w:bCs/>
      <w:color w:val="4F81BD" w:themeColor="accent1"/>
    </w:rPr>
  </w:style>
  <w:style w:type="paragraph" w:styleId="Titulua">
    <w:name w:val="Title"/>
    <w:basedOn w:val="Normala"/>
    <w:next w:val="Normala"/>
    <w:link w:val="TituluaKar"/>
    <w:uiPriority w:val="10"/>
    <w:qFormat/>
    <w:rsid w:val="00FC693F"/>
    <w:pPr>
      <w:pBdr>
        <w:bottom w:val="single" w:color="4F81BD" w:themeColor="accent1" w:sz="8" w:space="4"/>
      </w:pBdr>
      <w:spacing w:after="300" w:line="240" w:lineRule="auto"/>
      <w:contextualSpacing/>
    </w:pPr>
    <w:rPr>
      <w:rFonts w:asciiTheme="majorHAnsi" w:hAnsiTheme="majorHAnsi" w:eastAsiaTheme="majorEastAsia" w:cstheme="majorBidi"/>
      <w:color w:val="17365D" w:themeColor="text2" w:themeShade="BF"/>
      <w:spacing w:val="5"/>
      <w:kern w:val="28"/>
      <w:sz w:val="52"/>
      <w:szCs w:val="52"/>
    </w:rPr>
  </w:style>
  <w:style w:type="character" w:styleId="TituluaKar" w:customStyle="1">
    <w:name w:val="Titulua Kar"/>
    <w:basedOn w:val="Paragrafoarenletra-tipolehenetsia"/>
    <w:link w:val="Titulua"/>
    <w:uiPriority w:val="10"/>
    <w:rsid w:val="00FC693F"/>
    <w:rPr>
      <w:rFonts w:asciiTheme="majorHAnsi" w:hAnsiTheme="majorHAnsi" w:eastAsiaTheme="majorEastAsia" w:cstheme="majorBidi"/>
      <w:color w:val="17365D" w:themeColor="text2" w:themeShade="BF"/>
      <w:spacing w:val="5"/>
      <w:kern w:val="28"/>
      <w:sz w:val="52"/>
      <w:szCs w:val="52"/>
    </w:rPr>
  </w:style>
  <w:style w:type="paragraph" w:styleId="Azpititulua">
    <w:name w:val="Subtitle"/>
    <w:basedOn w:val="Normala"/>
    <w:next w:val="Normala"/>
    <w:link w:val="AzpitituluaKar"/>
    <w:uiPriority w:val="11"/>
    <w:qFormat/>
    <w:rsid w:val="00FC693F"/>
    <w:pPr>
      <w:numPr>
        <w:ilvl w:val="1"/>
      </w:numPr>
    </w:pPr>
    <w:rPr>
      <w:rFonts w:asciiTheme="majorHAnsi" w:hAnsiTheme="majorHAnsi" w:eastAsiaTheme="majorEastAsia" w:cstheme="majorBidi"/>
      <w:i/>
      <w:iCs/>
      <w:color w:val="4F81BD" w:themeColor="accent1"/>
      <w:spacing w:val="15"/>
      <w:sz w:val="24"/>
      <w:szCs w:val="24"/>
    </w:rPr>
  </w:style>
  <w:style w:type="character" w:styleId="AzpitituluaKar" w:customStyle="1">
    <w:name w:val="Azpititulua Kar"/>
    <w:basedOn w:val="Paragrafoarenletra-tipolehenetsia"/>
    <w:link w:val="Azpititulua"/>
    <w:uiPriority w:val="11"/>
    <w:rsid w:val="00FC693F"/>
    <w:rPr>
      <w:rFonts w:asciiTheme="majorHAnsi" w:hAnsiTheme="majorHAnsi" w:eastAsiaTheme="majorEastAsia" w:cstheme="majorBidi"/>
      <w:i/>
      <w:iCs/>
      <w:color w:val="4F81BD" w:themeColor="accent1"/>
      <w:spacing w:val="15"/>
      <w:sz w:val="24"/>
      <w:szCs w:val="24"/>
    </w:rPr>
  </w:style>
  <w:style w:type="paragraph" w:styleId="Zerrenda-paragrafoa">
    <w:name w:val="List Paragraph"/>
    <w:basedOn w:val="Normala"/>
    <w:uiPriority w:val="34"/>
    <w:qFormat/>
    <w:rsid w:val="00FC693F"/>
    <w:pPr>
      <w:ind w:left="720"/>
      <w:contextualSpacing/>
    </w:pPr>
  </w:style>
  <w:style w:type="paragraph" w:styleId="Gorputz-testua">
    <w:name w:val="Body Text"/>
    <w:basedOn w:val="Normala"/>
    <w:link w:val="Gorputz-testuaKar"/>
    <w:uiPriority w:val="99"/>
    <w:unhideWhenUsed/>
    <w:rsid w:val="00AA1D8D"/>
    <w:pPr>
      <w:spacing w:after="120"/>
    </w:pPr>
  </w:style>
  <w:style w:type="character" w:styleId="Gorputz-testuaKar" w:customStyle="1">
    <w:name w:val="Gorputz-testua Kar"/>
    <w:basedOn w:val="Paragrafoarenletra-tipolehenetsia"/>
    <w:link w:val="Gorputz-testua"/>
    <w:uiPriority w:val="99"/>
    <w:rsid w:val="00AA1D8D"/>
  </w:style>
  <w:style w:type="paragraph" w:styleId="Gorputz-testua2">
    <w:name w:val="Body Text 2"/>
    <w:basedOn w:val="Normala"/>
    <w:link w:val="Gorputz-testua2Kar"/>
    <w:uiPriority w:val="99"/>
    <w:unhideWhenUsed/>
    <w:rsid w:val="00AA1D8D"/>
    <w:pPr>
      <w:spacing w:after="120" w:line="480" w:lineRule="auto"/>
    </w:pPr>
  </w:style>
  <w:style w:type="character" w:styleId="Gorputz-testua2Kar" w:customStyle="1">
    <w:name w:val="Gorputz-testua 2 Kar"/>
    <w:basedOn w:val="Paragrafoarenletra-tipolehenetsia"/>
    <w:link w:val="Gorputz-testua2"/>
    <w:uiPriority w:val="99"/>
    <w:rsid w:val="00AA1D8D"/>
  </w:style>
  <w:style w:type="paragraph" w:styleId="Gorputz-testua3">
    <w:name w:val="Body Text 3"/>
    <w:basedOn w:val="Normala"/>
    <w:link w:val="Gorputz-testua3Kar"/>
    <w:uiPriority w:val="99"/>
    <w:unhideWhenUsed/>
    <w:rsid w:val="00AA1D8D"/>
    <w:pPr>
      <w:spacing w:after="120"/>
    </w:pPr>
    <w:rPr>
      <w:sz w:val="16"/>
      <w:szCs w:val="16"/>
    </w:rPr>
  </w:style>
  <w:style w:type="character" w:styleId="Gorputz-testua3Kar" w:customStyle="1">
    <w:name w:val="Gorputz-testua 3 Kar"/>
    <w:basedOn w:val="Paragrafoarenletra-tipolehenetsia"/>
    <w:link w:val="Gorputz-testua3"/>
    <w:uiPriority w:val="99"/>
    <w:rsid w:val="00AA1D8D"/>
    <w:rPr>
      <w:sz w:val="16"/>
      <w:szCs w:val="16"/>
    </w:rPr>
  </w:style>
  <w:style w:type="paragraph" w:styleId="Zerrenda">
    <w:name w:val="List"/>
    <w:basedOn w:val="Normala"/>
    <w:uiPriority w:val="99"/>
    <w:unhideWhenUsed/>
    <w:rsid w:val="00AA1D8D"/>
    <w:pPr>
      <w:ind w:left="360" w:hanging="360"/>
      <w:contextualSpacing/>
    </w:pPr>
  </w:style>
  <w:style w:type="paragraph" w:styleId="Zerrenda2">
    <w:name w:val="List 2"/>
    <w:basedOn w:val="Normala"/>
    <w:uiPriority w:val="99"/>
    <w:unhideWhenUsed/>
    <w:rsid w:val="00326F90"/>
    <w:pPr>
      <w:ind w:left="720" w:hanging="360"/>
      <w:contextualSpacing/>
    </w:pPr>
  </w:style>
  <w:style w:type="paragraph" w:styleId="Zerrenda3">
    <w:name w:val="List 3"/>
    <w:basedOn w:val="Normala"/>
    <w:uiPriority w:val="99"/>
    <w:unhideWhenUsed/>
    <w:rsid w:val="00326F90"/>
    <w:pPr>
      <w:ind w:left="1080" w:hanging="360"/>
      <w:contextualSpacing/>
    </w:pPr>
  </w:style>
  <w:style w:type="paragraph" w:styleId="Bulet-zerrenda">
    <w:name w:val="List Bullet"/>
    <w:basedOn w:val="Normala"/>
    <w:uiPriority w:val="99"/>
    <w:unhideWhenUsed/>
    <w:rsid w:val="00326F90"/>
    <w:pPr>
      <w:numPr>
        <w:numId w:val="1"/>
      </w:numPr>
      <w:contextualSpacing/>
    </w:pPr>
  </w:style>
  <w:style w:type="paragraph" w:styleId="Bulet-zerrenda2">
    <w:name w:val="List Bullet 2"/>
    <w:basedOn w:val="Normala"/>
    <w:uiPriority w:val="99"/>
    <w:unhideWhenUsed/>
    <w:rsid w:val="00326F90"/>
    <w:pPr>
      <w:numPr>
        <w:numId w:val="2"/>
      </w:numPr>
      <w:contextualSpacing/>
    </w:pPr>
  </w:style>
  <w:style w:type="paragraph" w:styleId="Bulet-zerrenda3">
    <w:name w:val="List Bullet 3"/>
    <w:basedOn w:val="Normala"/>
    <w:uiPriority w:val="99"/>
    <w:unhideWhenUsed/>
    <w:rsid w:val="00326F90"/>
    <w:pPr>
      <w:numPr>
        <w:numId w:val="3"/>
      </w:numPr>
      <w:contextualSpacing/>
    </w:pPr>
  </w:style>
  <w:style w:type="paragraph" w:styleId="Zenbaki-zerrenda">
    <w:name w:val="List Number"/>
    <w:basedOn w:val="Normala"/>
    <w:uiPriority w:val="99"/>
    <w:unhideWhenUsed/>
    <w:rsid w:val="00326F90"/>
    <w:pPr>
      <w:numPr>
        <w:numId w:val="4"/>
      </w:numPr>
      <w:contextualSpacing/>
    </w:pPr>
  </w:style>
  <w:style w:type="paragraph" w:styleId="Zenbaki-zerrenda2">
    <w:name w:val="List Number 2"/>
    <w:basedOn w:val="Normala"/>
    <w:uiPriority w:val="99"/>
    <w:unhideWhenUsed/>
    <w:rsid w:val="0029639D"/>
    <w:pPr>
      <w:numPr>
        <w:numId w:val="5"/>
      </w:numPr>
      <w:contextualSpacing/>
    </w:pPr>
  </w:style>
  <w:style w:type="paragraph" w:styleId="Zenbaki-zerrenda3">
    <w:name w:val="List Number 3"/>
    <w:basedOn w:val="Normala"/>
    <w:uiPriority w:val="99"/>
    <w:unhideWhenUsed/>
    <w:rsid w:val="0029639D"/>
    <w:pPr>
      <w:numPr>
        <w:numId w:val="6"/>
      </w:numPr>
      <w:contextualSpacing/>
    </w:pPr>
  </w:style>
  <w:style w:type="paragraph" w:styleId="Zerrendajarraitua">
    <w:name w:val="List Continue"/>
    <w:basedOn w:val="Normala"/>
    <w:uiPriority w:val="99"/>
    <w:unhideWhenUsed/>
    <w:rsid w:val="0029639D"/>
    <w:pPr>
      <w:spacing w:after="120"/>
      <w:ind w:left="360"/>
      <w:contextualSpacing/>
    </w:pPr>
  </w:style>
  <w:style w:type="paragraph" w:styleId="Zerrendajarraitua2">
    <w:name w:val="List Continue 2"/>
    <w:basedOn w:val="Normala"/>
    <w:uiPriority w:val="99"/>
    <w:unhideWhenUsed/>
    <w:rsid w:val="0029639D"/>
    <w:pPr>
      <w:spacing w:after="120"/>
      <w:ind w:left="720"/>
      <w:contextualSpacing/>
    </w:pPr>
  </w:style>
  <w:style w:type="paragraph" w:styleId="Zerrendajarraitua3">
    <w:name w:val="List Continue 3"/>
    <w:basedOn w:val="Normala"/>
    <w:uiPriority w:val="99"/>
    <w:unhideWhenUsed/>
    <w:rsid w:val="0029639D"/>
    <w:pPr>
      <w:spacing w:after="120"/>
      <w:ind w:left="1080"/>
      <w:contextualSpacing/>
    </w:pPr>
  </w:style>
  <w:style w:type="paragraph" w:styleId="Makrokotestua">
    <w:name w:val="macro"/>
    <w:link w:val="MakrokotestuaK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styleId="MakrokotestuaKar" w:customStyle="1">
    <w:name w:val="Makroko testua Kar"/>
    <w:basedOn w:val="Paragrafoarenletra-tipolehenetsia"/>
    <w:link w:val="Makrokotestua"/>
    <w:uiPriority w:val="99"/>
    <w:rsid w:val="0029639D"/>
    <w:rPr>
      <w:rFonts w:ascii="Courier" w:hAnsi="Courier"/>
      <w:sz w:val="20"/>
      <w:szCs w:val="20"/>
    </w:rPr>
  </w:style>
  <w:style w:type="paragraph" w:styleId="Aipua">
    <w:name w:val="Quote"/>
    <w:basedOn w:val="Normala"/>
    <w:next w:val="Normala"/>
    <w:link w:val="AipuaKar"/>
    <w:uiPriority w:val="29"/>
    <w:qFormat/>
    <w:rsid w:val="00FC693F"/>
    <w:rPr>
      <w:i/>
      <w:iCs/>
      <w:color w:val="000000" w:themeColor="text1"/>
    </w:rPr>
  </w:style>
  <w:style w:type="character" w:styleId="AipuaKar" w:customStyle="1">
    <w:name w:val="Aipua Kar"/>
    <w:basedOn w:val="Paragrafoarenletra-tipolehenetsia"/>
    <w:link w:val="Aipua"/>
    <w:uiPriority w:val="29"/>
    <w:rsid w:val="00FC693F"/>
    <w:rPr>
      <w:i/>
      <w:iCs/>
      <w:color w:val="000000" w:themeColor="text1"/>
    </w:rPr>
  </w:style>
  <w:style w:type="character" w:styleId="4izenburuaKar" w:customStyle="1">
    <w:name w:val="4. izenburua Kar"/>
    <w:basedOn w:val="Paragrafoarenletra-tipolehenetsia"/>
    <w:link w:val="4izenburua"/>
    <w:uiPriority w:val="9"/>
    <w:semiHidden/>
    <w:rsid w:val="00FC693F"/>
    <w:rPr>
      <w:rFonts w:asciiTheme="majorHAnsi" w:hAnsiTheme="majorHAnsi" w:eastAsiaTheme="majorEastAsia" w:cstheme="majorBidi"/>
      <w:b/>
      <w:bCs/>
      <w:i/>
      <w:iCs/>
      <w:color w:val="4F81BD" w:themeColor="accent1"/>
    </w:rPr>
  </w:style>
  <w:style w:type="character" w:styleId="5izenburuaKar" w:customStyle="1">
    <w:name w:val="5. izenburua Kar"/>
    <w:basedOn w:val="Paragrafoarenletra-tipolehenetsia"/>
    <w:link w:val="5izenburua"/>
    <w:uiPriority w:val="9"/>
    <w:semiHidden/>
    <w:rsid w:val="00FC693F"/>
    <w:rPr>
      <w:rFonts w:asciiTheme="majorHAnsi" w:hAnsiTheme="majorHAnsi" w:eastAsiaTheme="majorEastAsia" w:cstheme="majorBidi"/>
      <w:color w:val="243F60" w:themeColor="accent1" w:themeShade="7F"/>
    </w:rPr>
  </w:style>
  <w:style w:type="character" w:styleId="6izenburuaKar" w:customStyle="1">
    <w:name w:val="6. izenburua Kar"/>
    <w:basedOn w:val="Paragrafoarenletra-tipolehenetsia"/>
    <w:link w:val="6izenburua"/>
    <w:uiPriority w:val="9"/>
    <w:semiHidden/>
    <w:rsid w:val="00FC693F"/>
    <w:rPr>
      <w:rFonts w:asciiTheme="majorHAnsi" w:hAnsiTheme="majorHAnsi" w:eastAsiaTheme="majorEastAsia" w:cstheme="majorBidi"/>
      <w:i/>
      <w:iCs/>
      <w:color w:val="243F60" w:themeColor="accent1" w:themeShade="7F"/>
    </w:rPr>
  </w:style>
  <w:style w:type="character" w:styleId="7izenburuaKar" w:customStyle="1">
    <w:name w:val="7. izenburua Kar"/>
    <w:basedOn w:val="Paragrafoarenletra-tipolehenetsia"/>
    <w:link w:val="7izenburua"/>
    <w:uiPriority w:val="9"/>
    <w:semiHidden/>
    <w:rsid w:val="00FC693F"/>
    <w:rPr>
      <w:rFonts w:asciiTheme="majorHAnsi" w:hAnsiTheme="majorHAnsi" w:eastAsiaTheme="majorEastAsia" w:cstheme="majorBidi"/>
      <w:i/>
      <w:iCs/>
      <w:color w:val="404040" w:themeColor="text1" w:themeTint="BF"/>
    </w:rPr>
  </w:style>
  <w:style w:type="character" w:styleId="8izenburuaKar" w:customStyle="1">
    <w:name w:val="8. izenburua Kar"/>
    <w:basedOn w:val="Paragrafoarenletra-tipolehenetsia"/>
    <w:link w:val="8izenburua"/>
    <w:uiPriority w:val="9"/>
    <w:semiHidden/>
    <w:rsid w:val="00FC693F"/>
    <w:rPr>
      <w:rFonts w:asciiTheme="majorHAnsi" w:hAnsiTheme="majorHAnsi" w:eastAsiaTheme="majorEastAsia" w:cstheme="majorBidi"/>
      <w:color w:val="4F81BD" w:themeColor="accent1"/>
      <w:sz w:val="20"/>
      <w:szCs w:val="20"/>
    </w:rPr>
  </w:style>
  <w:style w:type="character" w:styleId="9izenburuaKar" w:customStyle="1">
    <w:name w:val="9. izenburua Kar"/>
    <w:basedOn w:val="Paragrafoarenletra-tipolehenetsia"/>
    <w:link w:val="9izenburua"/>
    <w:uiPriority w:val="9"/>
    <w:semiHidden/>
    <w:rsid w:val="00FC693F"/>
    <w:rPr>
      <w:rFonts w:asciiTheme="majorHAnsi" w:hAnsiTheme="majorHAnsi" w:eastAsiaTheme="majorEastAsia" w:cstheme="majorBidi"/>
      <w:i/>
      <w:iCs/>
      <w:color w:val="404040" w:themeColor="text1" w:themeTint="BF"/>
      <w:sz w:val="20"/>
      <w:szCs w:val="20"/>
    </w:rPr>
  </w:style>
  <w:style w:type="paragraph" w:styleId="Epigrafea">
    <w:name w:val="caption"/>
    <w:basedOn w:val="Normala"/>
    <w:next w:val="Normala"/>
    <w:uiPriority w:val="35"/>
    <w:semiHidden/>
    <w:unhideWhenUsed/>
    <w:qFormat/>
    <w:rsid w:val="00FC693F"/>
    <w:pPr>
      <w:spacing w:line="240" w:lineRule="auto"/>
    </w:pPr>
    <w:rPr>
      <w:b/>
      <w:bCs/>
      <w:color w:val="4F81BD" w:themeColor="accent1"/>
      <w:sz w:val="18"/>
      <w:szCs w:val="18"/>
    </w:rPr>
  </w:style>
  <w:style w:type="character" w:styleId="Lodia">
    <w:name w:val="Strong"/>
    <w:basedOn w:val="Paragrafoarenletra-tipolehenetsia"/>
    <w:uiPriority w:val="22"/>
    <w:qFormat/>
    <w:rsid w:val="00FC693F"/>
    <w:rPr>
      <w:b/>
      <w:bCs/>
    </w:rPr>
  </w:style>
  <w:style w:type="character" w:styleId="Enfasia">
    <w:name w:val="Emphasis"/>
    <w:basedOn w:val="Paragrafoarenletra-tipolehenetsia"/>
    <w:uiPriority w:val="20"/>
    <w:qFormat/>
    <w:rsid w:val="00FC693F"/>
    <w:rPr>
      <w:i/>
      <w:iCs/>
    </w:rPr>
  </w:style>
  <w:style w:type="paragraph" w:styleId="Aipamenhandia">
    <w:name w:val="Intense Quote"/>
    <w:basedOn w:val="Normala"/>
    <w:next w:val="Normala"/>
    <w:link w:val="AipamenhandiaKar"/>
    <w:uiPriority w:val="30"/>
    <w:qFormat/>
    <w:rsid w:val="00FC693F"/>
    <w:pPr>
      <w:pBdr>
        <w:bottom w:val="single" w:color="4F81BD" w:themeColor="accent1" w:sz="4" w:space="4"/>
      </w:pBdr>
      <w:spacing w:before="200" w:after="280"/>
      <w:ind w:left="936" w:right="936"/>
    </w:pPr>
    <w:rPr>
      <w:b/>
      <w:bCs/>
      <w:i/>
      <w:iCs/>
      <w:color w:val="4F81BD" w:themeColor="accent1"/>
    </w:rPr>
  </w:style>
  <w:style w:type="character" w:styleId="AipamenhandiaKar" w:customStyle="1">
    <w:name w:val="Aipamen handia Kar"/>
    <w:basedOn w:val="Paragrafoarenletra-tipolehenetsia"/>
    <w:link w:val="Aipamenhandia"/>
    <w:uiPriority w:val="30"/>
    <w:rsid w:val="00FC693F"/>
    <w:rPr>
      <w:b/>
      <w:bCs/>
      <w:i/>
      <w:iCs/>
      <w:color w:val="4F81BD" w:themeColor="accent1"/>
    </w:rPr>
  </w:style>
  <w:style w:type="character" w:styleId="Enfasileuna">
    <w:name w:val="Subtle Emphasis"/>
    <w:basedOn w:val="Paragrafoarenletra-tipolehenetsia"/>
    <w:uiPriority w:val="19"/>
    <w:qFormat/>
    <w:rsid w:val="00FC693F"/>
    <w:rPr>
      <w:i/>
      <w:iCs/>
      <w:color w:val="808080" w:themeColor="text1" w:themeTint="7F"/>
    </w:rPr>
  </w:style>
  <w:style w:type="character" w:styleId="Enfasibizia">
    <w:name w:val="Intense Emphasis"/>
    <w:basedOn w:val="Paragrafoarenletra-tipolehenetsia"/>
    <w:uiPriority w:val="21"/>
    <w:qFormat/>
    <w:rsid w:val="00FC693F"/>
    <w:rPr>
      <w:b/>
      <w:bCs/>
      <w:i/>
      <w:iCs/>
      <w:color w:val="4F81BD" w:themeColor="accent1"/>
    </w:rPr>
  </w:style>
  <w:style w:type="character" w:styleId="Erreferentzialeuna">
    <w:name w:val="Subtle Reference"/>
    <w:basedOn w:val="Paragrafoarenletra-tipolehenetsia"/>
    <w:uiPriority w:val="31"/>
    <w:qFormat/>
    <w:rsid w:val="00FC693F"/>
    <w:rPr>
      <w:smallCaps/>
      <w:color w:val="C0504D" w:themeColor="accent2"/>
      <w:u w:val="single"/>
    </w:rPr>
  </w:style>
  <w:style w:type="character" w:styleId="Erreferentziabizia">
    <w:name w:val="Intense Reference"/>
    <w:basedOn w:val="Paragrafoarenletra-tipolehenetsia"/>
    <w:uiPriority w:val="32"/>
    <w:qFormat/>
    <w:rsid w:val="00FC693F"/>
    <w:rPr>
      <w:b/>
      <w:bCs/>
      <w:smallCaps/>
      <w:color w:val="C0504D" w:themeColor="accent2"/>
      <w:spacing w:val="5"/>
      <w:u w:val="single"/>
    </w:rPr>
  </w:style>
  <w:style w:type="character" w:styleId="Liburuarentitulua">
    <w:name w:val="Book Title"/>
    <w:basedOn w:val="Paragrafoarenletra-tipolehenetsia"/>
    <w:uiPriority w:val="33"/>
    <w:qFormat/>
    <w:rsid w:val="00FC693F"/>
    <w:rPr>
      <w:b/>
      <w:bCs/>
      <w:smallCaps/>
      <w:spacing w:val="5"/>
    </w:rPr>
  </w:style>
  <w:style w:type="paragraph" w:styleId="TOCizenburua">
    <w:name w:val="TOC Heading"/>
    <w:basedOn w:val="1izenburua"/>
    <w:next w:val="Normala"/>
    <w:uiPriority w:val="39"/>
    <w:unhideWhenUsed/>
    <w:qFormat/>
    <w:rsid w:val="00FC693F"/>
    <w:pPr>
      <w:outlineLvl w:val="9"/>
    </w:pPr>
  </w:style>
  <w:style w:type="table" w:styleId="Saretaduntaula">
    <w:name w:val="Table Grid"/>
    <w:basedOn w:val="Taulanormala"/>
    <w:uiPriority w:val="59"/>
    <w:rsid w:val="00FC693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Itzalduraargia">
    <w:name w:val="Light Shading"/>
    <w:basedOn w:val="Taulanormala"/>
    <w:uiPriority w:val="60"/>
    <w:rsid w:val="00FC693F"/>
    <w:pPr>
      <w:spacing w:after="0" w:line="240" w:lineRule="auto"/>
    </w:pPr>
    <w:rPr>
      <w:color w:val="000000" w:themeColor="text1" w:themeShade="BF"/>
    </w:rPr>
    <w:tblPr>
      <w:tblStyleRowBandSize w:val="1"/>
      <w:tblStyleColBandSize w:val="1"/>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Itzalduraargia-1enfasia">
    <w:name w:val="Light Shading Accent 1"/>
    <w:basedOn w:val="Taulanormala"/>
    <w:uiPriority w:val="60"/>
    <w:rsid w:val="00FC693F"/>
    <w:pPr>
      <w:spacing w:after="0" w:line="240" w:lineRule="auto"/>
    </w:pPr>
    <w:rPr>
      <w:color w:val="365F91" w:themeColor="accent1" w:themeShade="BF"/>
    </w:rPr>
    <w:tblPr>
      <w:tblStyleRowBandSize w:val="1"/>
      <w:tblStyleColBandSize w:val="1"/>
      <w:tblBorders>
        <w:top w:val="single" w:color="4F81BD" w:themeColor="accent1" w:sz="8" w:space="0"/>
        <w:bottom w:val="single" w:color="4F81BD" w:themeColor="accent1" w:sz="8" w:space="0"/>
      </w:tblBorders>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Itzalduraargia-2enfasia">
    <w:name w:val="Light Shading Accent 2"/>
    <w:basedOn w:val="Taulanormala"/>
    <w:uiPriority w:val="60"/>
    <w:rsid w:val="00FC693F"/>
    <w:pPr>
      <w:spacing w:after="0" w:line="240" w:lineRule="auto"/>
    </w:pPr>
    <w:rPr>
      <w:color w:val="943634" w:themeColor="accent2" w:themeShade="BF"/>
    </w:rPr>
    <w:tblPr>
      <w:tblStyleRowBandSize w:val="1"/>
      <w:tblStyleColBandSize w:val="1"/>
      <w:tblBorders>
        <w:top w:val="single" w:color="C0504D" w:themeColor="accent2" w:sz="8" w:space="0"/>
        <w:bottom w:val="single" w:color="C0504D" w:themeColor="accent2" w:sz="8" w:space="0"/>
      </w:tblBorders>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Itzalduraargia-3enfasia">
    <w:name w:val="Light Shading Accent 3"/>
    <w:basedOn w:val="Taulanormala"/>
    <w:uiPriority w:val="60"/>
    <w:rsid w:val="00FC693F"/>
    <w:pPr>
      <w:spacing w:after="0" w:line="240" w:lineRule="auto"/>
    </w:pPr>
    <w:rPr>
      <w:color w:val="76923C" w:themeColor="accent3" w:themeShade="BF"/>
    </w:rPr>
    <w:tblPr>
      <w:tblStyleRowBandSize w:val="1"/>
      <w:tblStyleColBandSize w:val="1"/>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Itzalduraargia-4enfasia">
    <w:name w:val="Light Shading Accent 4"/>
    <w:basedOn w:val="Taulanormala"/>
    <w:uiPriority w:val="60"/>
    <w:rsid w:val="00FC693F"/>
    <w:pPr>
      <w:spacing w:after="0" w:line="240" w:lineRule="auto"/>
    </w:pPr>
    <w:rPr>
      <w:color w:val="5F497A" w:themeColor="accent4" w:themeShade="BF"/>
    </w:rPr>
    <w:tblPr>
      <w:tblStyleRowBandSize w:val="1"/>
      <w:tblStyleColBandSize w:val="1"/>
      <w:tblBorders>
        <w:top w:val="single" w:color="8064A2" w:themeColor="accent4" w:sz="8" w:space="0"/>
        <w:bottom w:val="single" w:color="8064A2" w:themeColor="accent4" w:sz="8" w:space="0"/>
      </w:tblBorders>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Itzalduraargia-5enfasia">
    <w:name w:val="Light Shading Accent 5"/>
    <w:basedOn w:val="Taulanormala"/>
    <w:uiPriority w:val="60"/>
    <w:rsid w:val="00FC693F"/>
    <w:pPr>
      <w:spacing w:after="0" w:line="240" w:lineRule="auto"/>
    </w:pPr>
    <w:rPr>
      <w:color w:val="31849B" w:themeColor="accent5" w:themeShade="BF"/>
    </w:rPr>
    <w:tblPr>
      <w:tblStyleRowBandSize w:val="1"/>
      <w:tblStyleColBandSize w:val="1"/>
      <w:tblBorders>
        <w:top w:val="single" w:color="4BACC6" w:themeColor="accent5" w:sz="8" w:space="0"/>
        <w:bottom w:val="single" w:color="4BACC6" w:themeColor="accent5" w:sz="8" w:space="0"/>
      </w:tblBorders>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Itzalduraargia-6enfasia">
    <w:name w:val="Light Shading Accent 6"/>
    <w:basedOn w:val="Taulanormala"/>
    <w:uiPriority w:val="60"/>
    <w:rsid w:val="00FC693F"/>
    <w:pPr>
      <w:spacing w:after="0" w:line="240" w:lineRule="auto"/>
    </w:pPr>
    <w:rPr>
      <w:color w:val="E36C0A" w:themeColor="accent6" w:themeShade="BF"/>
    </w:rPr>
    <w:tblPr>
      <w:tblStyleRowBandSize w:val="1"/>
      <w:tblStyleColBandSize w:val="1"/>
      <w:tblBorders>
        <w:top w:val="single" w:color="F79646" w:themeColor="accent6" w:sz="8" w:space="0"/>
        <w:bottom w:val="single" w:color="F79646" w:themeColor="accent6" w:sz="8" w:space="0"/>
      </w:tblBorders>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Zerrendaargia">
    <w:name w:val="Light List"/>
    <w:basedOn w:val="Taulanormala"/>
    <w:uiPriority w:val="61"/>
    <w:rsid w:val="00FC693F"/>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Zerrendaargia-1enfasia">
    <w:name w:val="Light List Accent 1"/>
    <w:basedOn w:val="Taulanormala"/>
    <w:uiPriority w:val="61"/>
    <w:rsid w:val="00FC693F"/>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Zerrendaargia-2enfasia">
    <w:name w:val="Light List Accent 2"/>
    <w:basedOn w:val="Taulanormala"/>
    <w:uiPriority w:val="61"/>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Zerrendaargia-3enfasia">
    <w:name w:val="Light List Accent 3"/>
    <w:basedOn w:val="Taulanormala"/>
    <w:uiPriority w:val="61"/>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Zerrendaargia-4enfasia">
    <w:name w:val="Light List Accent 4"/>
    <w:basedOn w:val="Taulanormala"/>
    <w:uiPriority w:val="61"/>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Zerrendaargia-5enfasia">
    <w:name w:val="Light List Accent 5"/>
    <w:basedOn w:val="Taulanormala"/>
    <w:uiPriority w:val="61"/>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Zerrendaargia-6enfasia">
    <w:name w:val="Light List Accent 6"/>
    <w:basedOn w:val="Taulanormala"/>
    <w:uiPriority w:val="61"/>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Saretaargia">
    <w:name w:val="Light Grid"/>
    <w:basedOn w:val="Taulanormala"/>
    <w:uiPriority w:val="62"/>
    <w:rsid w:val="00CB0664"/>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table" w:styleId="Saretaargia-1enfasia">
    <w:name w:val="Light Grid Accent 1"/>
    <w:basedOn w:val="Taulanormala"/>
    <w:uiPriority w:val="62"/>
    <w:rsid w:val="00CB0664"/>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color="4F81BD"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color="4F81BD" w:themeColor="accen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tcPr>
    </w:tblStylePr>
  </w:style>
  <w:style w:type="table" w:styleId="Saretaargia-2enfasia">
    <w:name w:val="Light Grid Accent 2"/>
    <w:basedOn w:val="Taulanormala"/>
    <w:uiPriority w:val="62"/>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C0504D" w:themeColor="accent2"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C0504D" w:themeColor="accent2"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shd w:val="clear" w:color="auto" w:fill="EFD3D2"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tcPr>
    </w:tblStylePr>
  </w:style>
  <w:style w:type="table" w:styleId="Saretaargia-3enfasia">
    <w:name w:val="Light Grid Accent 3"/>
    <w:basedOn w:val="Taulanormala"/>
    <w:uiPriority w:val="62"/>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style>
  <w:style w:type="table" w:styleId="Saretaargia-4enfasia">
    <w:name w:val="Light Grid Accent 4"/>
    <w:basedOn w:val="Taulanormala"/>
    <w:uiPriority w:val="62"/>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color="8064A2" w:themeColor="accent4"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color="8064A2" w:themeColor="accent4"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tcPr>
    </w:tblStylePr>
  </w:style>
  <w:style w:type="table" w:styleId="Saretaargia-5enfasia">
    <w:name w:val="Light Grid Accent 5"/>
    <w:basedOn w:val="Taulanormala"/>
    <w:uiPriority w:val="62"/>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4BACC6"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4BACC6" w:themeColor="accent5"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shd w:val="clear" w:color="auto" w:fill="D2EAF1"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tcPr>
    </w:tblStylePr>
  </w:style>
  <w:style w:type="table" w:styleId="Saretaargia-6enfasia">
    <w:name w:val="Light Grid Accent 6"/>
    <w:basedOn w:val="Taulanormala"/>
    <w:uiPriority w:val="62"/>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F79646"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F79646" w:themeColor="accent6"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shd w:val="clear" w:color="auto" w:fill="FDE4D0"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tcPr>
    </w:tblStylePr>
  </w:style>
  <w:style w:type="table" w:styleId="1itzalduraertaina">
    <w:name w:val="Medium Shading 1"/>
    <w:basedOn w:val="Taulanormala"/>
    <w:uiPriority w:val="63"/>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Pr>
    <w:tblStylePr w:type="firstRow">
      <w:pPr>
        <w:spacing w:before="0" w:after="0" w:line="240" w:lineRule="auto"/>
      </w:pPr>
      <w:rPr>
        <w:b/>
        <w:bCs/>
        <w:color w:val="FFFFFF" w:themeColor="background1"/>
      </w:rPr>
      <w:tblPr/>
      <w:tcPr>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itzalduraertaina-1enfasia">
    <w:name w:val="Medium Shading 1 Accent 1"/>
    <w:basedOn w:val="Taulanormala"/>
    <w:uiPriority w:val="63"/>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blStylePr w:type="firstRow">
      <w:pPr>
        <w:spacing w:before="0" w:after="0" w:line="240" w:lineRule="auto"/>
      </w:pPr>
      <w:rPr>
        <w:b/>
        <w:bCs/>
        <w:color w:val="FFFFFF" w:themeColor="background1"/>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itzalduraertaina-2enfasia">
    <w:name w:val="Medium Shading 1 Accent 2"/>
    <w:basedOn w:val="Taulanormala"/>
    <w:uiPriority w:val="63"/>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Pr>
    <w:tblStylePr w:type="firstRow">
      <w:pPr>
        <w:spacing w:before="0" w:after="0" w:line="240" w:lineRule="auto"/>
      </w:pPr>
      <w:rPr>
        <w:b/>
        <w:bCs/>
        <w:color w:val="FFFFFF" w:themeColor="background1"/>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itzalduraertaina-3enfasia">
    <w:name w:val="Medium Shading 1 Accent 3"/>
    <w:basedOn w:val="Taulanormala"/>
    <w:uiPriority w:val="63"/>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Pr>
    <w:tblStylePr w:type="firstRow">
      <w:pPr>
        <w:spacing w:before="0" w:after="0" w:line="240" w:lineRule="auto"/>
      </w:pPr>
      <w:rPr>
        <w:b/>
        <w:bCs/>
        <w:color w:val="FFFFFF" w:themeColor="background1"/>
      </w:rPr>
      <w:tblPr/>
      <w:tcPr>
        <w:tc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3CC82" w:themeColor="accent3" w:themeTint="BF" w:sz="6"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itzalduraertaina-4enfasia">
    <w:name w:val="Medium Shading 1 Accent 4"/>
    <w:basedOn w:val="Taulanormala"/>
    <w:uiPriority w:val="63"/>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Pr>
    <w:tblStylePr w:type="firstRow">
      <w:pPr>
        <w:spacing w:before="0" w:after="0" w:line="240" w:lineRule="auto"/>
      </w:pPr>
      <w:rPr>
        <w:b/>
        <w:bCs/>
        <w:color w:val="FFFFFF" w:themeColor="background1"/>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itzalduraertaina-5enfasia">
    <w:name w:val="Medium Shading 1 Accent 5"/>
    <w:basedOn w:val="Taulanormala"/>
    <w:uiPriority w:val="63"/>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Pr>
    <w:tblStylePr w:type="firstRow">
      <w:pPr>
        <w:spacing w:before="0" w:after="0" w:line="240" w:lineRule="auto"/>
      </w:pPr>
      <w:rPr>
        <w:b/>
        <w:bCs/>
        <w:color w:val="FFFFFF" w:themeColor="background1"/>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itzalduraertaina-6enfasia">
    <w:name w:val="Medium Shading 1 Accent 6"/>
    <w:basedOn w:val="Taulanormala"/>
    <w:uiPriority w:val="63"/>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Pr>
    <w:tblStylePr w:type="firstRow">
      <w:pPr>
        <w:spacing w:before="0" w:after="0" w:line="240" w:lineRule="auto"/>
      </w:pPr>
      <w:rPr>
        <w:b/>
        <w:bCs/>
        <w:color w:val="FFFFFF" w:themeColor="background1"/>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itzalduraertaina">
    <w:name w:val="Medium Shading 2"/>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1enfasia">
    <w:name w:val="Medium Shading 2 Accent 1"/>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2enfasia">
    <w:name w:val="Medium Shading 2 Accent 2"/>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3enfasia">
    <w:name w:val="Medium Shading 2 Accent 3"/>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4enfasia">
    <w:name w:val="Medium Shading 2 Accent 4"/>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5enfasia">
    <w:name w:val="Medium Shading 2 Accent 5"/>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6enfasia">
    <w:name w:val="Medium Shading 2 Accent 6"/>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1zerrendaertaina">
    <w:name w:val="Medium List 1"/>
    <w:basedOn w:val="Taulanormala"/>
    <w:uiPriority w:val="65"/>
    <w:rsid w:val="00CB0664"/>
    <w:pPr>
      <w:spacing w:after="0" w:line="240" w:lineRule="auto"/>
    </w:pPr>
    <w:rPr>
      <w:color w:val="000000" w:themeColor="text1"/>
    </w:rPr>
    <w:tblPr>
      <w:tblStyleRowBandSize w:val="1"/>
      <w:tblStyleColBandSize w:val="1"/>
      <w:tblBorders>
        <w:top w:val="single" w:color="000000" w:themeColor="text1" w:sz="8" w:space="0"/>
        <w:bottom w:val="single" w:color="000000" w:themeColor="text1" w:sz="8" w:space="0"/>
      </w:tblBorders>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zerrendaertaina-1enfasia">
    <w:name w:val="Medium List 1 Accent 1"/>
    <w:basedOn w:val="Taulanormala"/>
    <w:uiPriority w:val="65"/>
    <w:rsid w:val="00CB0664"/>
    <w:pPr>
      <w:spacing w:after="0" w:line="240" w:lineRule="auto"/>
    </w:pPr>
    <w:rPr>
      <w:color w:val="000000" w:themeColor="text1"/>
    </w:rPr>
    <w:tblPr>
      <w:tblStyleRowBandSize w:val="1"/>
      <w:tblStyleColBandSize w:val="1"/>
      <w:tblBorders>
        <w:top w:val="single" w:color="4F81BD" w:themeColor="accent1" w:sz="8" w:space="0"/>
        <w:bottom w:val="single" w:color="4F81BD" w:themeColor="accent1" w:sz="8" w:space="0"/>
      </w:tblBorders>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rPr>
      <w:tbl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zerrendaertaina-2enfasia">
    <w:name w:val="Medium List 1 Accent 2"/>
    <w:basedOn w:val="Taulanormala"/>
    <w:uiPriority w:val="65"/>
    <w:rsid w:val="00CB0664"/>
    <w:pPr>
      <w:spacing w:after="0" w:line="240" w:lineRule="auto"/>
    </w:pPr>
    <w:rPr>
      <w:color w:val="000000" w:themeColor="text1"/>
    </w:rPr>
    <w:tblPr>
      <w:tblStyleRowBandSize w:val="1"/>
      <w:tblStyleColBandSize w:val="1"/>
      <w:tblBorders>
        <w:top w:val="single" w:color="C0504D" w:themeColor="accent2" w:sz="8" w:space="0"/>
        <w:bottom w:val="single" w:color="C0504D" w:themeColor="accent2" w:sz="8" w:space="0"/>
      </w:tblBorders>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rPr>
      <w:tbl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zerrendaertaina-3enfasia">
    <w:name w:val="Medium List 1 Accent 3"/>
    <w:basedOn w:val="Taulanormala"/>
    <w:uiPriority w:val="65"/>
    <w:rsid w:val="00CB0664"/>
    <w:pPr>
      <w:spacing w:after="0" w:line="240" w:lineRule="auto"/>
    </w:pPr>
    <w:rPr>
      <w:color w:val="000000" w:themeColor="text1"/>
    </w:rPr>
    <w:tblPr>
      <w:tblStyleRowBandSize w:val="1"/>
      <w:tblStyleColBandSize w:val="1"/>
      <w:tblBorders>
        <w:top w:val="single" w:color="9BBB59" w:themeColor="accent3" w:sz="8" w:space="0"/>
        <w:bottom w:val="single" w:color="9BBB59" w:themeColor="accent3" w:sz="8" w:space="0"/>
      </w:tblBorders>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rPr>
      <w:tbl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zerrendaertaina-4enfasia">
    <w:name w:val="Medium List 1 Accent 4"/>
    <w:basedOn w:val="Taulanormala"/>
    <w:uiPriority w:val="65"/>
    <w:rsid w:val="00CB0664"/>
    <w:pPr>
      <w:spacing w:after="0" w:line="240" w:lineRule="auto"/>
    </w:pPr>
    <w:rPr>
      <w:color w:val="000000" w:themeColor="text1"/>
    </w:rPr>
    <w:tblPr>
      <w:tblStyleRowBandSize w:val="1"/>
      <w:tblStyleColBandSize w:val="1"/>
      <w:tblBorders>
        <w:top w:val="single" w:color="8064A2" w:themeColor="accent4" w:sz="8" w:space="0"/>
        <w:bottom w:val="single" w:color="8064A2" w:themeColor="accent4" w:sz="8" w:space="0"/>
      </w:tblBorders>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zerrendaertaina-5enfasia">
    <w:name w:val="Medium List 1 Accent 5"/>
    <w:basedOn w:val="Taulanormala"/>
    <w:uiPriority w:val="65"/>
    <w:rsid w:val="00CB0664"/>
    <w:pPr>
      <w:spacing w:after="0" w:line="240" w:lineRule="auto"/>
    </w:pPr>
    <w:rPr>
      <w:color w:val="000000" w:themeColor="text1"/>
    </w:rPr>
    <w:tblPr>
      <w:tblStyleRowBandSize w:val="1"/>
      <w:tblStyleColBandSize w:val="1"/>
      <w:tblBorders>
        <w:top w:val="single" w:color="4BACC6" w:themeColor="accent5" w:sz="8" w:space="0"/>
        <w:bottom w:val="single" w:color="4BACC6" w:themeColor="accent5" w:sz="8" w:space="0"/>
      </w:tblBorders>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zerrendaertaina-6enfasia">
    <w:name w:val="Medium List 1 Accent 6"/>
    <w:basedOn w:val="Taulanormala"/>
    <w:uiPriority w:val="65"/>
    <w:rsid w:val="00CB0664"/>
    <w:pPr>
      <w:spacing w:after="0" w:line="240" w:lineRule="auto"/>
    </w:pPr>
    <w:rPr>
      <w:color w:val="000000" w:themeColor="text1"/>
    </w:rPr>
    <w:tblPr>
      <w:tblStyleRowBandSize w:val="1"/>
      <w:tblStyleColBandSize w:val="1"/>
      <w:tblBorders>
        <w:top w:val="single" w:color="F79646" w:themeColor="accent6" w:sz="8" w:space="0"/>
        <w:bottom w:val="single" w:color="F79646" w:themeColor="accent6" w:sz="8" w:space="0"/>
      </w:tblBorders>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rPr>
      <w:tbl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zerrendaertaina">
    <w:name w:val="Medium List 2"/>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1enfasia">
    <w:name w:val="Medium List 2 Accent 1"/>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2enfasia">
    <w:name w:val="Medium List 2 Accent 2"/>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3enfasia">
    <w:name w:val="Medium List 2 Accent 3"/>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4enfasia">
    <w:name w:val="Medium List 2 Accent 4"/>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5enfasia">
    <w:name w:val="Medium List 2 Accent 5"/>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6enfasia">
    <w:name w:val="Medium List 2 Accent 6"/>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saretaertaina">
    <w:name w:val="Medium Grid 1"/>
    <w:basedOn w:val="Taulanormala"/>
    <w:uiPriority w:val="67"/>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Pr>
    <w:tcPr>
      <w:shd w:val="clear" w:color="auto" w:fill="C0C0C0" w:themeFill="text1" w:themeFillTint="3F"/>
    </w:tcPr>
    <w:tblStylePr w:type="firstRow">
      <w:rPr>
        <w:b/>
        <w:bCs/>
      </w:rPr>
    </w:tblStylePr>
    <w:tblStylePr w:type="lastRow">
      <w:rPr>
        <w:b/>
        <w:bCs/>
      </w:rPr>
      <w:tblPr/>
      <w:tcPr>
        <w:tcBorders>
          <w:top w:val="single" w:color="404040" w:themeColor="text1" w:themeTint="BF" w:sz="18" w:space="0"/>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saretaertaina-1enfasia">
    <w:name w:val="Medium Grid 1 Accent 1"/>
    <w:basedOn w:val="Taulanormala"/>
    <w:uiPriority w:val="67"/>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Pr>
    <w:tcPr>
      <w:shd w:val="clear" w:color="auto" w:fill="D3DFEE" w:themeFill="accent1" w:themeFillTint="3F"/>
    </w:tcPr>
    <w:tblStylePr w:type="firstRow">
      <w:rPr>
        <w:b/>
        <w:bCs/>
      </w:rPr>
    </w:tblStylePr>
    <w:tblStylePr w:type="lastRow">
      <w:rPr>
        <w:b/>
        <w:bCs/>
      </w:rPr>
      <w:tblPr/>
      <w:tcPr>
        <w:tcBorders>
          <w:top w:val="single" w:color="7BA0CD" w:themeColor="accent1" w:themeTint="BF" w:sz="18" w:space="0"/>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saretaertaina-2enfasia">
    <w:name w:val="Medium Grid 1 Accent 2"/>
    <w:basedOn w:val="Taulanormala"/>
    <w:uiPriority w:val="67"/>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Pr>
    <w:tcPr>
      <w:shd w:val="clear" w:color="auto" w:fill="EFD3D2" w:themeFill="accent2" w:themeFillTint="3F"/>
    </w:tcPr>
    <w:tblStylePr w:type="firstRow">
      <w:rPr>
        <w:b/>
        <w:bCs/>
      </w:rPr>
    </w:tblStylePr>
    <w:tblStylePr w:type="lastRow">
      <w:rPr>
        <w:b/>
        <w:bCs/>
      </w:rPr>
      <w:tblPr/>
      <w:tcPr>
        <w:tcBorders>
          <w:top w:val="single" w:color="CF7B79" w:themeColor="accent2" w:themeTint="BF" w:sz="18" w:space="0"/>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saretaertaina-3enfasia">
    <w:name w:val="Medium Grid 1 Accent 3"/>
    <w:basedOn w:val="Taulanormala"/>
    <w:uiPriority w:val="67"/>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insideV w:val="single" w:color="B3CC82" w:themeColor="accent3" w:themeTint="BF" w:sz="8" w:space="0"/>
      </w:tblBorders>
    </w:tblPr>
    <w:tcPr>
      <w:shd w:val="clear" w:color="auto" w:fill="E6EED5" w:themeFill="accent3" w:themeFillTint="3F"/>
    </w:tcPr>
    <w:tblStylePr w:type="firstRow">
      <w:rPr>
        <w:b/>
        <w:bCs/>
      </w:rPr>
    </w:tblStylePr>
    <w:tblStylePr w:type="lastRow">
      <w:rPr>
        <w:b/>
        <w:bCs/>
      </w:rPr>
      <w:tblPr/>
      <w:tcPr>
        <w:tcBorders>
          <w:top w:val="single" w:color="B3CC82" w:themeColor="accent3" w:themeTint="BF" w:sz="18" w:space="0"/>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saretaertaina-4enfasia">
    <w:name w:val="Medium Grid 1 Accent 4"/>
    <w:basedOn w:val="Taulanormala"/>
    <w:uiPriority w:val="67"/>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Pr>
    <w:tcPr>
      <w:shd w:val="clear" w:color="auto" w:fill="DFD8E8" w:themeFill="accent4" w:themeFillTint="3F"/>
    </w:tcPr>
    <w:tblStylePr w:type="firstRow">
      <w:rPr>
        <w:b/>
        <w:bCs/>
      </w:rPr>
    </w:tblStylePr>
    <w:tblStylePr w:type="lastRow">
      <w:rPr>
        <w:b/>
        <w:bCs/>
      </w:rPr>
      <w:tblPr/>
      <w:tcPr>
        <w:tcBorders>
          <w:top w:val="single" w:color="9F8AB9" w:themeColor="accent4" w:themeTint="BF" w:sz="18" w:space="0"/>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saretaertaina-5enfasia">
    <w:name w:val="Medium Grid 1 Accent 5"/>
    <w:basedOn w:val="Taulanormala"/>
    <w:uiPriority w:val="67"/>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Pr>
    <w:tcPr>
      <w:shd w:val="clear" w:color="auto" w:fill="D2EAF1" w:themeFill="accent5" w:themeFillTint="3F"/>
    </w:tcPr>
    <w:tblStylePr w:type="firstRow">
      <w:rPr>
        <w:b/>
        <w:bCs/>
      </w:rPr>
    </w:tblStylePr>
    <w:tblStylePr w:type="lastRow">
      <w:rPr>
        <w:b/>
        <w:bCs/>
      </w:rPr>
      <w:tblPr/>
      <w:tcPr>
        <w:tcBorders>
          <w:top w:val="single" w:color="78C0D4" w:themeColor="accent5" w:themeTint="BF" w:sz="18" w:space="0"/>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saretaertaina-6enfasia">
    <w:name w:val="Medium Grid 1 Accent 6"/>
    <w:basedOn w:val="Taulanormala"/>
    <w:uiPriority w:val="67"/>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Pr>
    <w:tcPr>
      <w:shd w:val="clear" w:color="auto" w:fill="FDE4D0" w:themeFill="accent6" w:themeFillTint="3F"/>
    </w:tcPr>
    <w:tblStylePr w:type="firstRow">
      <w:rPr>
        <w:b/>
        <w:bCs/>
      </w:rPr>
    </w:tblStylePr>
    <w:tblStylePr w:type="lastRow">
      <w:rPr>
        <w:b/>
        <w:bCs/>
      </w:rPr>
      <w:tblPr/>
      <w:tcPr>
        <w:tcBorders>
          <w:top w:val="single" w:color="F9B074" w:themeColor="accent6" w:themeTint="BF" w:sz="18" w:space="0"/>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saretaertaina">
    <w:name w:val="Medium Grid 2"/>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color="000000" w:themeColor="text1" w:sz="6" w:space="0"/>
          <w:insideV w:val="single" w:color="000000" w:themeColor="text1" w:sz="6" w:space="0"/>
        </w:tcBorders>
        <w:shd w:val="clear" w:color="auto" w:fill="808080" w:themeFill="text1" w:themeFillTint="7F"/>
      </w:tcPr>
    </w:tblStylePr>
    <w:tblStylePr w:type="nwCell">
      <w:tblPr/>
      <w:tcPr>
        <w:shd w:val="clear" w:color="auto" w:fill="FFFFFF" w:themeFill="background1"/>
      </w:tcPr>
    </w:tblStylePr>
  </w:style>
  <w:style w:type="table" w:styleId="2saretaertaina-1enfasia">
    <w:name w:val="Medium Grid 2 Accent 1"/>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color="4F81BD" w:themeColor="accent1" w:sz="6" w:space="0"/>
          <w:insideV w:val="single" w:color="4F81BD" w:themeColor="accent1" w:sz="6" w:space="0"/>
        </w:tcBorders>
        <w:shd w:val="clear" w:color="auto" w:fill="A7BFDE" w:themeFill="accent1" w:themeFillTint="7F"/>
      </w:tcPr>
    </w:tblStylePr>
    <w:tblStylePr w:type="nwCell">
      <w:tblPr/>
      <w:tcPr>
        <w:shd w:val="clear" w:color="auto" w:fill="FFFFFF" w:themeFill="background1"/>
      </w:tcPr>
    </w:tblStylePr>
  </w:style>
  <w:style w:type="table" w:styleId="2saretaertaina-2enfasia">
    <w:name w:val="Medium Grid 2 Accent 2"/>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color="C0504D" w:themeColor="accent2" w:sz="6" w:space="0"/>
          <w:insideV w:val="single" w:color="C0504D" w:themeColor="accent2" w:sz="6" w:space="0"/>
        </w:tcBorders>
        <w:shd w:val="clear" w:color="auto" w:fill="DFA7A6" w:themeFill="accent2" w:themeFillTint="7F"/>
      </w:tcPr>
    </w:tblStylePr>
    <w:tblStylePr w:type="nwCell">
      <w:tblPr/>
      <w:tcPr>
        <w:shd w:val="clear" w:color="auto" w:fill="FFFFFF" w:themeFill="background1"/>
      </w:tcPr>
    </w:tblStylePr>
  </w:style>
  <w:style w:type="table" w:styleId="2saretaertaina-3enfasia">
    <w:name w:val="Medium Grid 2 Accent 3"/>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color="9BBB59" w:themeColor="accent3" w:sz="6" w:space="0"/>
          <w:insideV w:val="single" w:color="9BBB59" w:themeColor="accent3" w:sz="6" w:space="0"/>
        </w:tcBorders>
        <w:shd w:val="clear" w:color="auto" w:fill="CDDDAC" w:themeFill="accent3" w:themeFillTint="7F"/>
      </w:tcPr>
    </w:tblStylePr>
    <w:tblStylePr w:type="nwCell">
      <w:tblPr/>
      <w:tcPr>
        <w:shd w:val="clear" w:color="auto" w:fill="FFFFFF" w:themeFill="background1"/>
      </w:tcPr>
    </w:tblStylePr>
  </w:style>
  <w:style w:type="table" w:styleId="2saretaertaina-4enfasia">
    <w:name w:val="Medium Grid 2 Accent 4"/>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color="8064A2" w:themeColor="accent4" w:sz="6" w:space="0"/>
          <w:insideV w:val="single" w:color="8064A2" w:themeColor="accent4" w:sz="6" w:space="0"/>
        </w:tcBorders>
        <w:shd w:val="clear" w:color="auto" w:fill="BFB1D0" w:themeFill="accent4" w:themeFillTint="7F"/>
      </w:tcPr>
    </w:tblStylePr>
    <w:tblStylePr w:type="nwCell">
      <w:tblPr/>
      <w:tcPr>
        <w:shd w:val="clear" w:color="auto" w:fill="FFFFFF" w:themeFill="background1"/>
      </w:tcPr>
    </w:tblStylePr>
  </w:style>
  <w:style w:type="table" w:styleId="2saretaertaina-5enfasia">
    <w:name w:val="Medium Grid 2 Accent 5"/>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color="4BACC6" w:themeColor="accent5" w:sz="6" w:space="0"/>
          <w:insideV w:val="single" w:color="4BACC6" w:themeColor="accent5" w:sz="6" w:space="0"/>
        </w:tcBorders>
        <w:shd w:val="clear" w:color="auto" w:fill="A5D5E2" w:themeFill="accent5" w:themeFillTint="7F"/>
      </w:tcPr>
    </w:tblStylePr>
    <w:tblStylePr w:type="nwCell">
      <w:tblPr/>
      <w:tcPr>
        <w:shd w:val="clear" w:color="auto" w:fill="FFFFFF" w:themeFill="background1"/>
      </w:tcPr>
    </w:tblStylePr>
  </w:style>
  <w:style w:type="table" w:styleId="2saretaertaina-6enfasia">
    <w:name w:val="Medium Grid 2 Accent 6"/>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color="F79646" w:themeColor="accent6" w:sz="6" w:space="0"/>
          <w:insideV w:val="single" w:color="F79646" w:themeColor="accent6" w:sz="6" w:space="0"/>
        </w:tcBorders>
        <w:shd w:val="clear" w:color="auto" w:fill="FBCAA2" w:themeFill="accent6" w:themeFillTint="7F"/>
      </w:tcPr>
    </w:tblStylePr>
    <w:tblStylePr w:type="nwCell">
      <w:tblPr/>
      <w:tcPr>
        <w:shd w:val="clear" w:color="auto" w:fill="FFFFFF" w:themeFill="background1"/>
      </w:tcPr>
    </w:tblStylePr>
  </w:style>
  <w:style w:type="table" w:styleId="3saretaertaina">
    <w:name w:val="Medium Grid 3"/>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C0C0C0" w:themeFill="tex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0000" w:themeFill="tex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0000" w:themeFill="tex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08080" w:themeFill="text1" w:themeFillTint="7F"/>
      </w:tcPr>
    </w:tblStylePr>
  </w:style>
  <w:style w:type="table" w:styleId="3saretaertaina-1enfasia">
    <w:name w:val="Medium Grid 3 Accent 1"/>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3DFEE" w:themeFill="accen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F81BD" w:themeFill="accen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F81BD" w:themeFill="accen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BF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7BFDE" w:themeFill="accent1" w:themeFillTint="7F"/>
      </w:tcPr>
    </w:tblStylePr>
  </w:style>
  <w:style w:type="table" w:styleId="3saretaertaina-2enfasia">
    <w:name w:val="Medium Grid 3 Accent 2"/>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FD3D2" w:themeFill="accent2"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C0504D" w:themeFill="accent2"/>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C0504D" w:themeFill="accent2"/>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DFA7A6" w:themeFill="accent2" w:themeFillTint="7F"/>
      </w:tcPr>
    </w:tblStylePr>
  </w:style>
  <w:style w:type="table" w:styleId="3saretaertaina-3enfasia">
    <w:name w:val="Medium Grid 3 Accent 3"/>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6EED5" w:themeFill="accent3"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9BBB59" w:themeFill="accent3"/>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9BBB59" w:themeFill="accent3"/>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CDDDAC" w:themeFill="accent3" w:themeFillTint="7F"/>
      </w:tcPr>
    </w:tblStylePr>
  </w:style>
  <w:style w:type="table" w:styleId="3saretaertaina-4enfasia">
    <w:name w:val="Medium Grid 3 Accent 4"/>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FD8E8" w:themeFill="accent4"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8064A2" w:themeFill="accent4"/>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8064A2" w:themeFill="accent4"/>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BFB1D0" w:themeFill="accent4" w:themeFillTint="7F"/>
      </w:tcPr>
    </w:tblStylePr>
  </w:style>
  <w:style w:type="table" w:styleId="3saretaertaina-5enfasia">
    <w:name w:val="Medium Grid 3 Accent 5"/>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2EAF1" w:themeFill="accent5"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BACC6" w:themeFill="accent5"/>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BACC6" w:themeFill="accent5"/>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5D5E2" w:themeFill="accent5" w:themeFillTint="7F"/>
      </w:tcPr>
    </w:tblStylePr>
  </w:style>
  <w:style w:type="table" w:styleId="3saretaertaina-6enfasia">
    <w:name w:val="Medium Grid 3 Accent 6"/>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DE4D0" w:themeFill="accent6"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style>
  <w:style w:type="table" w:styleId="Zerrendailuna">
    <w:name w:val="Dark List"/>
    <w:basedOn w:val="Taulanorma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Zerrendailuna-1enfasia">
    <w:name w:val="Dark List Accent 1"/>
    <w:basedOn w:val="Taulanorma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5F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Zerrendailuna-2enfasia">
    <w:name w:val="Dark List Accent 2"/>
    <w:basedOn w:val="Taulanorma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6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Zerrendailuna-3enfasia">
    <w:name w:val="Dark List Accent 3"/>
    <w:basedOn w:val="Taulanorma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Zerrendailuna-4enfasia">
    <w:name w:val="Dark List Accent 4"/>
    <w:basedOn w:val="Taulanorma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Zerrendailuna-5enfasia">
    <w:name w:val="Dark List Accent 5"/>
    <w:basedOn w:val="Taulanorma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Zerrendailuna-6enfasia">
    <w:name w:val="Dark List Accent 6"/>
    <w:basedOn w:val="Taulanorma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A"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Koloretakoitzaldura">
    <w:name w:val="Colorful Shading"/>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Pr>
    <w:tcPr>
      <w:shd w:val="clear" w:color="auto" w:fill="E6E6E6"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color="000000" w:themeColor="text1" w:themeShade="99" w:sz="4" w:space="0"/>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Koloretakoitzaldura-1enfasia">
    <w:name w:val="Colorful Shading Accent 1"/>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color="2C4C74" w:themeColor="accent1" w:themeShade="99" w:sz="4" w:space="0"/>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Koloretakoitzaldura-2enfasia">
    <w:name w:val="Colorful Shading Accent 2"/>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color="772C2A" w:themeColor="accent2" w:themeShade="99" w:sz="4" w:space="0"/>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Koloretakoitzaldura-3enfasia">
    <w:name w:val="Colorful Shading Accent 3"/>
    <w:basedOn w:val="Taulanormala"/>
    <w:uiPriority w:val="71"/>
    <w:rsid w:val="00CB0664"/>
    <w:pPr>
      <w:spacing w:after="0" w:line="240" w:lineRule="auto"/>
    </w:pPr>
    <w:rPr>
      <w:color w:val="000000" w:themeColor="text1"/>
    </w:rPr>
    <w:tblPr>
      <w:tblStyleRowBandSize w:val="1"/>
      <w:tblStyleColBandSize w:val="1"/>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color="5E7530" w:themeColor="accent3" w:themeShade="99" w:sz="4" w:space="0"/>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Koloretakoitzaldura-4enfasia">
    <w:name w:val="Colorful Shading Accent 4"/>
    <w:basedOn w:val="Taulanormala"/>
    <w:uiPriority w:val="71"/>
    <w:rsid w:val="00CB0664"/>
    <w:pPr>
      <w:spacing w:after="0" w:line="240" w:lineRule="auto"/>
    </w:pPr>
    <w:rPr>
      <w:color w:val="000000" w:themeColor="text1"/>
    </w:rPr>
    <w:tblPr>
      <w:tblStyleRowBandSize w:val="1"/>
      <w:tblStyleColBandSize w:val="1"/>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Pr>
    <w:tcPr>
      <w:shd w:val="clear" w:color="auto" w:fill="F2EFF6"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color="4C3B62" w:themeColor="accent4" w:themeShade="99" w:sz="4" w:space="0"/>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Koloretakoitzaldura-5enfasia">
    <w:name w:val="Colorful Shading Accent 5"/>
    <w:basedOn w:val="Taulanormala"/>
    <w:uiPriority w:val="71"/>
    <w:rsid w:val="00CB0664"/>
    <w:pPr>
      <w:spacing w:after="0" w:line="240" w:lineRule="auto"/>
    </w:pPr>
    <w:rPr>
      <w:color w:val="000000" w:themeColor="text1"/>
    </w:rPr>
    <w:tblPr>
      <w:tblStyleRowBandSize w:val="1"/>
      <w:tblStyleColBandSize w:val="1"/>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color="276A7C" w:themeColor="accent5" w:themeShade="99" w:sz="4" w:space="0"/>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Koloretakoitzaldura-6enfasia">
    <w:name w:val="Colorful Shading Accent 6"/>
    <w:basedOn w:val="Taulanormala"/>
    <w:uiPriority w:val="71"/>
    <w:rsid w:val="00CB0664"/>
    <w:pPr>
      <w:spacing w:after="0" w:line="240" w:lineRule="auto"/>
    </w:pPr>
    <w:rPr>
      <w:color w:val="000000" w:themeColor="text1"/>
    </w:rPr>
    <w:tblPr>
      <w:tblStyleRowBandSize w:val="1"/>
      <w:tblStyleColBandSize w:val="1"/>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color="B65608" w:themeColor="accent6" w:themeShade="99" w:sz="4" w:space="0"/>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Koloretakozerrenda">
    <w:name w:val="Colorful List"/>
    <w:basedOn w:val="Taulanorma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Zerrendakoloretsua-1enfasia">
    <w:name w:val="Colorful List Accent 1"/>
    <w:basedOn w:val="Taulanorma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Zerrendakoloretsua-2enfasia">
    <w:name w:val="Colorful List Accent 2"/>
    <w:basedOn w:val="Taulanorma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Zerrendakoloretsua-3enfasia">
    <w:name w:val="Colorful List Accent 3"/>
    <w:basedOn w:val="Taulanorma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color="FFFFFF" w:themeColor="background1" w:sz="12" w:space="0"/>
        </w:tcBorders>
        <w:shd w:val="clear" w:color="auto" w:fill="664E82" w:themeFill="accent4" w:themeFillShade="CC"/>
      </w:tcPr>
    </w:tblStylePr>
    <w:tblStylePr w:type="lastRow">
      <w:rPr>
        <w:b/>
        <w:bCs/>
        <w:color w:val="664E82"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Zerrendakoloretsua-4enfasia">
    <w:name w:val="Colorful List Accent 4"/>
    <w:basedOn w:val="Taulanorma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color="FFFFFF" w:themeColor="background1" w:sz="12" w:space="0"/>
        </w:tcBorders>
        <w:shd w:val="clear" w:color="auto" w:fill="7E9C40" w:themeFill="accent3" w:themeFillShade="CC"/>
      </w:tcPr>
    </w:tblStylePr>
    <w:tblStylePr w:type="lastRow">
      <w:rPr>
        <w:b/>
        <w:bCs/>
        <w:color w:val="7E9C40"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Zerrendakoloretsua-5enfasia">
    <w:name w:val="Colorful List Accent 5"/>
    <w:basedOn w:val="Taulanorma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color="FFFFFF" w:themeColor="background1" w:sz="12" w:space="0"/>
        </w:tcBorders>
        <w:shd w:val="clear" w:color="auto" w:fill="F2730A" w:themeFill="accent6" w:themeFillShade="CC"/>
      </w:tcPr>
    </w:tblStylePr>
    <w:tblStylePr w:type="lastRow">
      <w:rPr>
        <w:b/>
        <w:bCs/>
        <w:color w:val="F2730A"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Zerrendakoloretsua-6enfasia">
    <w:name w:val="Colorful List Accent 6"/>
    <w:basedOn w:val="Taulanorma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color="FFFFFF" w:themeColor="background1" w:sz="12" w:space="0"/>
        </w:tcBorders>
        <w:shd w:val="clear" w:color="auto" w:fill="348DA5" w:themeFill="accent5" w:themeFillShade="CC"/>
      </w:tcPr>
    </w:tblStylePr>
    <w:tblStylePr w:type="lastRow">
      <w:rPr>
        <w:b/>
        <w:bCs/>
        <w:color w:val="348DA5"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Koloretakosareta">
    <w:name w:val="Colorful Grid"/>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Koloretakosareta-1enfasia">
    <w:name w:val="Colorful Grid Accent 1"/>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Koloretakosareta-2enfasia">
    <w:name w:val="Colorful Grid Accent 2"/>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Koloretakosareta-3enfasia">
    <w:name w:val="Colorful Grid Accent 3"/>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Koloretakosareta-4enfasia">
    <w:name w:val="Colorful Grid Accent 4"/>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Koloretakosareta-5enfasia">
    <w:name w:val="Colorful Grid Accent 5"/>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Koloretakosareta-6enfasia">
    <w:name w:val="Colorful Grid Accent 6"/>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iperesteka">
    <w:name w:val="Hyperlink"/>
    <w:basedOn w:val="Paragrafoarenletra-tipolehenetsia"/>
    <w:uiPriority w:val="99"/>
    <w:unhideWhenUsed/>
    <w:rsid w:val="00A46CBB"/>
    <w:rPr>
      <w:color w:val="0000FF" w:themeColor="hyperlink"/>
      <w:u w:val="single"/>
    </w:rPr>
  </w:style>
  <w:style w:type="character" w:styleId="BisitatutakoHiperesteka">
    <w:name w:val="FollowedHyperlink"/>
    <w:basedOn w:val="Paragrafoarenletra-tipolehenetsia"/>
    <w:uiPriority w:val="99"/>
    <w:semiHidden/>
    <w:unhideWhenUsed/>
    <w:rsid w:val="00A46CBB"/>
    <w:rPr>
      <w:color w:val="800080" w:themeColor="followedHyperlink"/>
      <w:u w:val="single"/>
    </w:rPr>
  </w:style>
  <w:style w:type="paragraph" w:styleId="Normalaweb">
    <w:name w:val="Normal (Web)"/>
    <w:basedOn w:val="Normala"/>
    <w:uiPriority w:val="99"/>
    <w:unhideWhenUsed/>
    <w:rsid w:val="00E447B9"/>
    <w:pPr>
      <w:spacing w:before="100" w:beforeAutospacing="1" w:after="100" w:afterAutospacing="1" w:line="240" w:lineRule="auto"/>
    </w:pPr>
    <w:rPr>
      <w:rFonts w:ascii="Times New Roman" w:hAnsi="Times New Roman" w:eastAsia="Times New Roman" w:cs="Times New Roman"/>
      <w:sz w:val="24"/>
      <w:szCs w:val="24"/>
      <w:lang w:val="eu-ES" w:eastAsia="eu-ES"/>
    </w:rPr>
  </w:style>
  <w:style w:type="character" w:styleId="citation-299" w:customStyle="1">
    <w:name w:val="citation-299"/>
    <w:basedOn w:val="Paragrafoarenletra-tipolehenetsia"/>
    <w:rsid w:val="000B27C0"/>
  </w:style>
  <w:style w:type="character" w:styleId="citation-298" w:customStyle="1">
    <w:name w:val="citation-298"/>
    <w:basedOn w:val="Paragrafoarenletra-tipolehenetsia"/>
    <w:rsid w:val="000B27C0"/>
  </w:style>
  <w:style w:type="character" w:styleId="citation-297" w:customStyle="1">
    <w:name w:val="citation-297"/>
    <w:basedOn w:val="Paragrafoarenletra-tipolehenetsia"/>
    <w:rsid w:val="000B27C0"/>
  </w:style>
  <w:style w:type="character" w:styleId="citation-296" w:customStyle="1">
    <w:name w:val="citation-296"/>
    <w:basedOn w:val="Paragrafoarenletra-tipolehenetsia"/>
    <w:rsid w:val="000B27C0"/>
  </w:style>
  <w:style w:type="character" w:styleId="citation-295" w:customStyle="1">
    <w:name w:val="citation-295"/>
    <w:basedOn w:val="Paragrafoarenletra-tipolehenetsia"/>
    <w:rsid w:val="000B27C0"/>
  </w:style>
  <w:style w:type="character" w:styleId="citation-294" w:customStyle="1">
    <w:name w:val="citation-294"/>
    <w:basedOn w:val="Paragrafoarenletra-tipolehenetsia"/>
    <w:rsid w:val="000B27C0"/>
  </w:style>
  <w:style w:type="character" w:styleId="citation-293" w:customStyle="1">
    <w:name w:val="citation-293"/>
    <w:basedOn w:val="Paragrafoarenletra-tipolehenetsia"/>
    <w:rsid w:val="000B27C0"/>
  </w:style>
  <w:style w:type="character" w:styleId="citation-292" w:customStyle="1">
    <w:name w:val="citation-292"/>
    <w:basedOn w:val="Paragrafoarenletra-tipolehenetsia"/>
    <w:rsid w:val="000B27C0"/>
  </w:style>
  <w:style w:type="character" w:styleId="citation-291" w:customStyle="1">
    <w:name w:val="citation-291"/>
    <w:basedOn w:val="Paragrafoarenletra-tipolehenetsia"/>
    <w:rsid w:val="000B27C0"/>
  </w:style>
  <w:style w:type="character" w:styleId="citation-290" w:customStyle="1">
    <w:name w:val="citation-290"/>
    <w:basedOn w:val="Paragrafoarenletra-tipolehenetsia"/>
    <w:rsid w:val="000B27C0"/>
  </w:style>
  <w:style w:type="character" w:styleId="citation-289" w:customStyle="1">
    <w:name w:val="citation-289"/>
    <w:basedOn w:val="Paragrafoarenletra-tipolehenetsia"/>
    <w:rsid w:val="000B27C0"/>
  </w:style>
  <w:style w:type="character" w:styleId="citation-288" w:customStyle="1">
    <w:name w:val="citation-288"/>
    <w:basedOn w:val="Paragrafoarenletra-tipolehenetsia"/>
    <w:rsid w:val="000B27C0"/>
  </w:style>
  <w:style w:type="character" w:styleId="citation-287" w:customStyle="1">
    <w:name w:val="citation-287"/>
    <w:basedOn w:val="Paragrafoarenletra-tipolehenetsia"/>
    <w:rsid w:val="000B27C0"/>
  </w:style>
  <w:style w:type="character" w:styleId="citation-286" w:customStyle="1">
    <w:name w:val="citation-286"/>
    <w:basedOn w:val="Paragrafoarenletra-tipolehenetsia"/>
    <w:rsid w:val="000B27C0"/>
  </w:style>
  <w:style w:type="character" w:styleId="citation-285" w:customStyle="1">
    <w:name w:val="citation-285"/>
    <w:basedOn w:val="Paragrafoarenletra-tipolehenetsia"/>
    <w:rsid w:val="000B27C0"/>
  </w:style>
  <w:style w:type="character" w:styleId="citation-284" w:customStyle="1">
    <w:name w:val="citation-284"/>
    <w:basedOn w:val="Paragrafoarenletra-tipolehenetsia"/>
    <w:rsid w:val="000B27C0"/>
  </w:style>
  <w:style w:type="character" w:styleId="citation-283" w:customStyle="1">
    <w:name w:val="citation-283"/>
    <w:basedOn w:val="Paragrafoarenletra-tipolehenetsia"/>
    <w:rsid w:val="000B27C0"/>
  </w:style>
  <w:style w:type="character" w:styleId="citation-282" w:customStyle="1">
    <w:name w:val="citation-282"/>
    <w:basedOn w:val="Paragrafoarenletra-tipolehenetsia"/>
    <w:rsid w:val="000B27C0"/>
  </w:style>
  <w:style w:type="character" w:styleId="citation-281" w:customStyle="1">
    <w:name w:val="citation-281"/>
    <w:basedOn w:val="Paragrafoarenletra-tipolehenetsia"/>
    <w:rsid w:val="000B27C0"/>
  </w:style>
  <w:style w:type="character" w:styleId="citation-280" w:customStyle="1">
    <w:name w:val="citation-280"/>
    <w:basedOn w:val="Paragrafoarenletra-tipolehenetsia"/>
    <w:rsid w:val="000B27C0"/>
  </w:style>
  <w:style w:type="character" w:styleId="citation-279" w:customStyle="1">
    <w:name w:val="citation-279"/>
    <w:basedOn w:val="Paragrafoarenletra-tipolehenetsia"/>
    <w:rsid w:val="000B27C0"/>
  </w:style>
  <w:style w:type="character" w:styleId="citation-278" w:customStyle="1">
    <w:name w:val="citation-278"/>
    <w:basedOn w:val="Paragrafoarenletra-tipolehenetsia"/>
    <w:rsid w:val="000B27C0"/>
  </w:style>
  <w:style w:type="character" w:styleId="citation-277" w:customStyle="1">
    <w:name w:val="citation-277"/>
    <w:basedOn w:val="Paragrafoarenletra-tipolehenetsia"/>
    <w:rsid w:val="000B27C0"/>
  </w:style>
  <w:style w:type="character" w:styleId="citation-276" w:customStyle="1">
    <w:name w:val="citation-276"/>
    <w:basedOn w:val="Paragrafoarenletra-tipolehenetsia"/>
    <w:rsid w:val="000B27C0"/>
  </w:style>
  <w:style w:type="character" w:styleId="citation-275" w:customStyle="1">
    <w:name w:val="citation-275"/>
    <w:basedOn w:val="Paragrafoarenletra-tipolehenetsia"/>
    <w:rsid w:val="000B27C0"/>
  </w:style>
  <w:style w:type="character" w:styleId="citation-274" w:customStyle="1">
    <w:name w:val="citation-274"/>
    <w:basedOn w:val="Paragrafoarenletra-tipolehenetsia"/>
    <w:rsid w:val="000B27C0"/>
  </w:style>
  <w:style w:type="character" w:styleId="citation-273" w:customStyle="1">
    <w:name w:val="citation-273"/>
    <w:basedOn w:val="Paragrafoarenletra-tipolehenetsia"/>
    <w:rsid w:val="000B27C0"/>
  </w:style>
  <w:style w:type="character" w:styleId="citation-272" w:customStyle="1">
    <w:name w:val="citation-272"/>
    <w:basedOn w:val="Paragrafoarenletra-tipolehenetsia"/>
    <w:rsid w:val="000B27C0"/>
  </w:style>
  <w:style w:type="character" w:styleId="citation-271" w:customStyle="1">
    <w:name w:val="citation-271"/>
    <w:basedOn w:val="Paragrafoarenletra-tipolehenetsia"/>
    <w:rsid w:val="000B27C0"/>
  </w:style>
  <w:style w:type="character" w:styleId="citation-270" w:customStyle="1">
    <w:name w:val="citation-270"/>
    <w:basedOn w:val="Paragrafoarenletra-tipolehenetsia"/>
    <w:rsid w:val="000B27C0"/>
  </w:style>
  <w:style w:type="character" w:styleId="citation-269" w:customStyle="1">
    <w:name w:val="citation-269"/>
    <w:basedOn w:val="Paragrafoarenletra-tipolehenetsia"/>
    <w:rsid w:val="000B27C0"/>
  </w:style>
  <w:style w:type="character" w:styleId="citation-268" w:customStyle="1">
    <w:name w:val="citation-268"/>
    <w:basedOn w:val="Paragrafoarenletra-tipolehenetsia"/>
    <w:rsid w:val="000B27C0"/>
  </w:style>
  <w:style w:type="character" w:styleId="citation-267" w:customStyle="1">
    <w:name w:val="citation-267"/>
    <w:basedOn w:val="Paragrafoarenletra-tipolehenetsia"/>
    <w:rsid w:val="000B27C0"/>
  </w:style>
  <w:style w:type="character" w:styleId="citation-266" w:customStyle="1">
    <w:name w:val="citation-266"/>
    <w:basedOn w:val="Paragrafoarenletra-tipolehenetsia"/>
    <w:rsid w:val="000B27C0"/>
  </w:style>
  <w:style w:type="character" w:styleId="citation-265" w:customStyle="1">
    <w:name w:val="citation-265"/>
    <w:basedOn w:val="Paragrafoarenletra-tipolehenetsia"/>
    <w:rsid w:val="000B27C0"/>
  </w:style>
  <w:style w:type="character" w:styleId="citation-264" w:customStyle="1">
    <w:name w:val="citation-264"/>
    <w:basedOn w:val="Paragrafoarenletra-tipolehenetsia"/>
    <w:rsid w:val="000B27C0"/>
  </w:style>
  <w:style w:type="character" w:styleId="citation-263" w:customStyle="1">
    <w:name w:val="citation-263"/>
    <w:basedOn w:val="Paragrafoarenletra-tipolehenetsia"/>
    <w:rsid w:val="000B27C0"/>
  </w:style>
  <w:style w:type="character" w:styleId="citation-262" w:customStyle="1">
    <w:name w:val="citation-262"/>
    <w:basedOn w:val="Paragrafoarenletra-tipolehenetsia"/>
    <w:rsid w:val="000B27C0"/>
  </w:style>
  <w:style w:type="character" w:styleId="citation-261" w:customStyle="1">
    <w:name w:val="citation-261"/>
    <w:basedOn w:val="Paragrafoarenletra-tipolehenetsia"/>
    <w:rsid w:val="000B27C0"/>
  </w:style>
  <w:style w:type="character" w:styleId="citation-260" w:customStyle="1">
    <w:name w:val="citation-260"/>
    <w:basedOn w:val="Paragrafoarenletra-tipolehenetsia"/>
    <w:rsid w:val="000B27C0"/>
  </w:style>
  <w:style w:type="character" w:styleId="citation-259" w:customStyle="1">
    <w:name w:val="citation-259"/>
    <w:basedOn w:val="Paragrafoarenletra-tipolehenetsia"/>
    <w:rsid w:val="000B27C0"/>
  </w:style>
  <w:style w:type="character" w:styleId="citation-258" w:customStyle="1">
    <w:name w:val="citation-258"/>
    <w:basedOn w:val="Paragrafoarenletra-tipolehenetsia"/>
    <w:rsid w:val="000B27C0"/>
  </w:style>
  <w:style w:type="character" w:styleId="citation-257" w:customStyle="1">
    <w:name w:val="citation-257"/>
    <w:basedOn w:val="Paragrafoarenletra-tipolehenetsia"/>
    <w:rsid w:val="000B27C0"/>
  </w:style>
  <w:style w:type="character" w:styleId="citation-256" w:customStyle="1">
    <w:name w:val="citation-256"/>
    <w:basedOn w:val="Paragrafoarenletra-tipolehenetsia"/>
    <w:rsid w:val="000B27C0"/>
  </w:style>
  <w:style w:type="character" w:styleId="citation-255" w:customStyle="1">
    <w:name w:val="citation-255"/>
    <w:basedOn w:val="Paragrafoarenletra-tipolehenetsia"/>
    <w:rsid w:val="000B27C0"/>
  </w:style>
  <w:style w:type="character" w:styleId="citation-254" w:customStyle="1">
    <w:name w:val="citation-254"/>
    <w:basedOn w:val="Paragrafoarenletra-tipolehenetsia"/>
    <w:rsid w:val="000B27C0"/>
  </w:style>
  <w:style w:type="character" w:styleId="citation-253" w:customStyle="1">
    <w:name w:val="citation-253"/>
    <w:basedOn w:val="Paragrafoarenletra-tipolehenetsia"/>
    <w:rsid w:val="000B27C0"/>
  </w:style>
  <w:style w:type="character" w:styleId="citation-252" w:customStyle="1">
    <w:name w:val="citation-252"/>
    <w:basedOn w:val="Paragrafoarenletra-tipolehenetsia"/>
    <w:rsid w:val="000B27C0"/>
  </w:style>
  <w:style w:type="character" w:styleId="citation-251" w:customStyle="1">
    <w:name w:val="citation-251"/>
    <w:basedOn w:val="Paragrafoarenletra-tipolehenetsia"/>
    <w:rsid w:val="000B27C0"/>
  </w:style>
  <w:style w:type="character" w:styleId="citation-250" w:customStyle="1">
    <w:name w:val="citation-250"/>
    <w:basedOn w:val="Paragrafoarenletra-tipolehenetsia"/>
    <w:rsid w:val="000B27C0"/>
  </w:style>
  <w:style w:type="character" w:styleId="citation-249" w:customStyle="1">
    <w:name w:val="citation-249"/>
    <w:basedOn w:val="Paragrafoarenletra-tipolehenetsia"/>
    <w:rsid w:val="000B27C0"/>
  </w:style>
  <w:style w:type="character" w:styleId="citation-248" w:customStyle="1">
    <w:name w:val="citation-248"/>
    <w:basedOn w:val="Paragrafoarenletra-tipolehenetsia"/>
    <w:rsid w:val="000B27C0"/>
  </w:style>
  <w:style w:type="character" w:styleId="citation-247" w:customStyle="1">
    <w:name w:val="citation-247"/>
    <w:basedOn w:val="Paragrafoarenletra-tipolehenetsia"/>
    <w:rsid w:val="000B27C0"/>
  </w:style>
  <w:style w:type="character" w:styleId="citation-246" w:customStyle="1">
    <w:name w:val="citation-246"/>
    <w:basedOn w:val="Paragrafoarenletra-tipolehenetsia"/>
    <w:rsid w:val="000B27C0"/>
  </w:style>
  <w:style w:type="character" w:styleId="citation-245" w:customStyle="1">
    <w:name w:val="citation-245"/>
    <w:basedOn w:val="Paragrafoarenletra-tipolehenetsia"/>
    <w:rsid w:val="000B27C0"/>
  </w:style>
  <w:style w:type="character" w:styleId="citation-197" w:customStyle="1">
    <w:name w:val="citation-197"/>
    <w:basedOn w:val="Paragrafoarenletra-tipolehenetsia"/>
    <w:rsid w:val="00C742C7"/>
  </w:style>
  <w:style w:type="character" w:styleId="citation-196" w:customStyle="1">
    <w:name w:val="citation-196"/>
    <w:basedOn w:val="Paragrafoarenletra-tipolehenetsia"/>
    <w:rsid w:val="00C742C7"/>
  </w:style>
  <w:style w:type="character" w:styleId="citation-195" w:customStyle="1">
    <w:name w:val="citation-195"/>
    <w:basedOn w:val="Paragrafoarenletra-tipolehenetsia"/>
    <w:rsid w:val="00C742C7"/>
  </w:style>
  <w:style w:type="character" w:styleId="citation-194" w:customStyle="1">
    <w:name w:val="citation-194"/>
    <w:basedOn w:val="Paragrafoarenletra-tipolehenetsia"/>
    <w:rsid w:val="00C742C7"/>
  </w:style>
  <w:style w:type="character" w:styleId="citation-193" w:customStyle="1">
    <w:name w:val="citation-193"/>
    <w:basedOn w:val="Paragrafoarenletra-tipolehenetsia"/>
    <w:rsid w:val="00C742C7"/>
  </w:style>
  <w:style w:type="character" w:styleId="citation-192" w:customStyle="1">
    <w:name w:val="citation-192"/>
    <w:basedOn w:val="Paragrafoarenletra-tipolehenetsia"/>
    <w:rsid w:val="00C742C7"/>
  </w:style>
  <w:style w:type="character" w:styleId="citation-191" w:customStyle="1">
    <w:name w:val="citation-191"/>
    <w:basedOn w:val="Paragrafoarenletra-tipolehenetsia"/>
    <w:rsid w:val="00C742C7"/>
  </w:style>
  <w:style w:type="character" w:styleId="citation-190" w:customStyle="1">
    <w:name w:val="citation-190"/>
    <w:basedOn w:val="Paragrafoarenletra-tipolehenetsia"/>
    <w:rsid w:val="00C742C7"/>
  </w:style>
  <w:style w:type="character" w:styleId="citation-189" w:customStyle="1">
    <w:name w:val="citation-189"/>
    <w:basedOn w:val="Paragrafoarenletra-tipolehenetsia"/>
    <w:rsid w:val="00C742C7"/>
  </w:style>
  <w:style w:type="character" w:styleId="citation-188" w:customStyle="1">
    <w:name w:val="citation-188"/>
    <w:basedOn w:val="Paragrafoarenletra-tipolehenetsia"/>
    <w:rsid w:val="00C742C7"/>
  </w:style>
  <w:style w:type="character" w:styleId="citation-187" w:customStyle="1">
    <w:name w:val="citation-187"/>
    <w:basedOn w:val="Paragrafoarenletra-tipolehenetsia"/>
    <w:rsid w:val="00C742C7"/>
  </w:style>
  <w:style w:type="character" w:styleId="citation-186" w:customStyle="1">
    <w:name w:val="citation-186"/>
    <w:basedOn w:val="Paragrafoarenletra-tipolehenetsia"/>
    <w:rsid w:val="00C742C7"/>
  </w:style>
  <w:style w:type="character" w:styleId="citation-185" w:customStyle="1">
    <w:name w:val="citation-185"/>
    <w:basedOn w:val="Paragrafoarenletra-tipolehenetsia"/>
    <w:rsid w:val="00C742C7"/>
  </w:style>
  <w:style w:type="character" w:styleId="citation-184" w:customStyle="1">
    <w:name w:val="citation-184"/>
    <w:basedOn w:val="Paragrafoarenletra-tipolehenetsia"/>
    <w:rsid w:val="00C742C7"/>
  </w:style>
  <w:style w:type="character" w:styleId="citation-183" w:customStyle="1">
    <w:name w:val="citation-183"/>
    <w:basedOn w:val="Paragrafoarenletra-tipolehenetsia"/>
    <w:rsid w:val="00C742C7"/>
  </w:style>
  <w:style w:type="character" w:styleId="citation-182" w:customStyle="1">
    <w:name w:val="citation-182"/>
    <w:basedOn w:val="Paragrafoarenletra-tipolehenetsia"/>
    <w:rsid w:val="00C742C7"/>
  </w:style>
  <w:style w:type="character" w:styleId="citation-181" w:customStyle="1">
    <w:name w:val="citation-181"/>
    <w:basedOn w:val="Paragrafoarenletra-tipolehenetsia"/>
    <w:rsid w:val="00C742C7"/>
  </w:style>
  <w:style w:type="character" w:styleId="citation-180" w:customStyle="1">
    <w:name w:val="citation-180"/>
    <w:basedOn w:val="Paragrafoarenletra-tipolehenetsia"/>
    <w:rsid w:val="00C742C7"/>
  </w:style>
  <w:style w:type="character" w:styleId="citation-179" w:customStyle="1">
    <w:name w:val="citation-179"/>
    <w:basedOn w:val="Paragrafoarenletra-tipolehenetsia"/>
    <w:rsid w:val="00C742C7"/>
  </w:style>
  <w:style w:type="character" w:styleId="citation-178" w:customStyle="1">
    <w:name w:val="citation-178"/>
    <w:basedOn w:val="Paragrafoarenletra-tipolehenetsia"/>
    <w:rsid w:val="00C742C7"/>
  </w:style>
  <w:style w:type="character" w:styleId="citation-177" w:customStyle="1">
    <w:name w:val="citation-177"/>
    <w:basedOn w:val="Paragrafoarenletra-tipolehenetsia"/>
    <w:rsid w:val="00C742C7"/>
  </w:style>
  <w:style w:type="character" w:styleId="citation-176" w:customStyle="1">
    <w:name w:val="citation-176"/>
    <w:basedOn w:val="Paragrafoarenletra-tipolehenetsia"/>
    <w:rsid w:val="00C742C7"/>
  </w:style>
  <w:style w:type="character" w:styleId="citation-175" w:customStyle="1">
    <w:name w:val="citation-175"/>
    <w:basedOn w:val="Paragrafoarenletra-tipolehenetsia"/>
    <w:rsid w:val="00C742C7"/>
  </w:style>
  <w:style w:type="character" w:styleId="citation-174" w:customStyle="1">
    <w:name w:val="citation-174"/>
    <w:basedOn w:val="Paragrafoarenletra-tipolehenetsia"/>
    <w:rsid w:val="00C742C7"/>
  </w:style>
  <w:style w:type="character" w:styleId="citation-173" w:customStyle="1">
    <w:name w:val="citation-173"/>
    <w:basedOn w:val="Paragrafoarenletra-tipolehenetsia"/>
    <w:rsid w:val="00C742C7"/>
  </w:style>
  <w:style w:type="character" w:styleId="citation-172" w:customStyle="1">
    <w:name w:val="citation-172"/>
    <w:basedOn w:val="Paragrafoarenletra-tipolehenetsia"/>
    <w:rsid w:val="00C742C7"/>
  </w:style>
  <w:style w:type="character" w:styleId="citation-171" w:customStyle="1">
    <w:name w:val="citation-171"/>
    <w:basedOn w:val="Paragrafoarenletra-tipolehenetsia"/>
    <w:rsid w:val="00C742C7"/>
  </w:style>
  <w:style w:type="character" w:styleId="citation-170" w:customStyle="1">
    <w:name w:val="citation-170"/>
    <w:basedOn w:val="Paragrafoarenletra-tipolehenetsia"/>
    <w:rsid w:val="00C742C7"/>
  </w:style>
  <w:style w:type="character" w:styleId="citation-169" w:customStyle="1">
    <w:name w:val="citation-169"/>
    <w:basedOn w:val="Paragrafoarenletra-tipolehenetsia"/>
    <w:rsid w:val="00C742C7"/>
  </w:style>
  <w:style w:type="character" w:styleId="citation-168" w:customStyle="1">
    <w:name w:val="citation-168"/>
    <w:basedOn w:val="Paragrafoarenletra-tipolehenetsia"/>
    <w:rsid w:val="00C742C7"/>
  </w:style>
  <w:style w:type="character" w:styleId="citation-167" w:customStyle="1">
    <w:name w:val="citation-167"/>
    <w:basedOn w:val="Paragrafoarenletra-tipolehenetsia"/>
    <w:rsid w:val="00C742C7"/>
  </w:style>
  <w:style w:type="character" w:styleId="citation-166" w:customStyle="1">
    <w:name w:val="citation-166"/>
    <w:basedOn w:val="Paragrafoarenletra-tipolehenetsia"/>
    <w:rsid w:val="00C742C7"/>
  </w:style>
  <w:style w:type="character" w:styleId="citation-165" w:customStyle="1">
    <w:name w:val="citation-165"/>
    <w:basedOn w:val="Paragrafoarenletra-tipolehenetsia"/>
    <w:rsid w:val="00C742C7"/>
  </w:style>
  <w:style w:type="character" w:styleId="citation-164" w:customStyle="1">
    <w:name w:val="citation-164"/>
    <w:basedOn w:val="Paragrafoarenletra-tipolehenetsia"/>
    <w:rsid w:val="00C742C7"/>
  </w:style>
  <w:style w:type="character" w:styleId="citation-163" w:customStyle="1">
    <w:name w:val="citation-163"/>
    <w:basedOn w:val="Paragrafoarenletra-tipolehenetsia"/>
    <w:rsid w:val="00C742C7"/>
  </w:style>
  <w:style w:type="character" w:styleId="citation-162" w:customStyle="1">
    <w:name w:val="citation-162"/>
    <w:basedOn w:val="Paragrafoarenletra-tipolehenetsia"/>
    <w:rsid w:val="00C742C7"/>
  </w:style>
  <w:style w:type="character" w:styleId="citation-161" w:customStyle="1">
    <w:name w:val="citation-161"/>
    <w:basedOn w:val="Paragrafoarenletra-tipolehenetsia"/>
    <w:rsid w:val="00C742C7"/>
  </w:style>
  <w:style w:type="character" w:styleId="citation-160" w:customStyle="1">
    <w:name w:val="citation-160"/>
    <w:basedOn w:val="Paragrafoarenletra-tipolehenetsia"/>
    <w:rsid w:val="00C742C7"/>
  </w:style>
  <w:style w:type="character" w:styleId="citation-159" w:customStyle="1">
    <w:name w:val="citation-159"/>
    <w:basedOn w:val="Paragrafoarenletra-tipolehenetsia"/>
    <w:rsid w:val="00C742C7"/>
  </w:style>
  <w:style w:type="character" w:styleId="citation-158" w:customStyle="1">
    <w:name w:val="citation-158"/>
    <w:basedOn w:val="Paragrafoarenletra-tipolehenetsia"/>
    <w:rsid w:val="00C742C7"/>
  </w:style>
  <w:style w:type="character" w:styleId="citation-157" w:customStyle="1">
    <w:name w:val="citation-157"/>
    <w:basedOn w:val="Paragrafoarenletra-tipolehenetsia"/>
    <w:rsid w:val="00C742C7"/>
  </w:style>
  <w:style w:type="character" w:styleId="citation-156" w:customStyle="1">
    <w:name w:val="citation-156"/>
    <w:basedOn w:val="Paragrafoarenletra-tipolehenetsia"/>
    <w:rsid w:val="00C742C7"/>
  </w:style>
  <w:style w:type="character" w:styleId="citation-155" w:customStyle="1">
    <w:name w:val="citation-155"/>
    <w:basedOn w:val="Paragrafoarenletra-tipolehenetsia"/>
    <w:rsid w:val="00C742C7"/>
  </w:style>
  <w:style w:type="character" w:styleId="citation-154" w:customStyle="1">
    <w:name w:val="citation-154"/>
    <w:basedOn w:val="Paragrafoarenletra-tipolehenetsia"/>
    <w:rsid w:val="00C742C7"/>
  </w:style>
  <w:style w:type="character" w:styleId="citation-153" w:customStyle="1">
    <w:name w:val="citation-153"/>
    <w:basedOn w:val="Paragrafoarenletra-tipolehenetsia"/>
    <w:rsid w:val="00C742C7"/>
  </w:style>
  <w:style w:type="character" w:styleId="citation-152" w:customStyle="1">
    <w:name w:val="citation-152"/>
    <w:basedOn w:val="Paragrafoarenletra-tipolehenetsia"/>
    <w:rsid w:val="00C742C7"/>
  </w:style>
  <w:style w:type="character" w:styleId="citation-151" w:customStyle="1">
    <w:name w:val="citation-151"/>
    <w:basedOn w:val="Paragrafoarenletra-tipolehenetsia"/>
    <w:rsid w:val="00C742C7"/>
  </w:style>
  <w:style w:type="character" w:styleId="citation-150" w:customStyle="1">
    <w:name w:val="citation-150"/>
    <w:basedOn w:val="Paragrafoarenletra-tipolehenetsia"/>
    <w:rsid w:val="00C742C7"/>
  </w:style>
  <w:style w:type="character" w:styleId="citation-149" w:customStyle="1">
    <w:name w:val="citation-149"/>
    <w:basedOn w:val="Paragrafoarenletra-tipolehenetsia"/>
    <w:rsid w:val="00C742C7"/>
  </w:style>
  <w:style w:type="character" w:styleId="citation-148" w:customStyle="1">
    <w:name w:val="citation-148"/>
    <w:basedOn w:val="Paragrafoarenletra-tipolehenetsia"/>
    <w:rsid w:val="00C742C7"/>
  </w:style>
  <w:style w:type="character" w:styleId="citation-147" w:customStyle="1">
    <w:name w:val="citation-147"/>
    <w:basedOn w:val="Paragrafoarenletra-tipolehenetsia"/>
    <w:rsid w:val="00C742C7"/>
  </w:style>
  <w:style w:type="character" w:styleId="citation-146" w:customStyle="1">
    <w:name w:val="citation-146"/>
    <w:basedOn w:val="Paragrafoarenletra-tipolehenetsia"/>
    <w:rsid w:val="00C742C7"/>
  </w:style>
  <w:style w:type="character" w:styleId="citation-145" w:customStyle="1">
    <w:name w:val="citation-145"/>
    <w:basedOn w:val="Paragrafoarenletra-tipolehenetsia"/>
    <w:rsid w:val="00C742C7"/>
  </w:style>
  <w:style w:type="character" w:styleId="citation-144" w:customStyle="1">
    <w:name w:val="citation-144"/>
    <w:basedOn w:val="Paragrafoarenletra-tipolehenetsia"/>
    <w:rsid w:val="00C742C7"/>
  </w:style>
  <w:style w:type="character" w:styleId="citation-143" w:customStyle="1">
    <w:name w:val="citation-143"/>
    <w:basedOn w:val="Paragrafoarenletra-tipolehenetsia"/>
    <w:rsid w:val="00C742C7"/>
  </w:style>
  <w:style w:type="character" w:styleId="citation-142" w:customStyle="1">
    <w:name w:val="citation-142"/>
    <w:basedOn w:val="Paragrafoarenletra-tipolehenetsia"/>
    <w:rsid w:val="00C742C7"/>
  </w:style>
  <w:style w:type="character" w:styleId="citation-141" w:customStyle="1">
    <w:name w:val="citation-141"/>
    <w:basedOn w:val="Paragrafoarenletra-tipolehenetsia"/>
    <w:rsid w:val="00C742C7"/>
  </w:style>
  <w:style w:type="character" w:styleId="citation-140" w:customStyle="1">
    <w:name w:val="citation-140"/>
    <w:basedOn w:val="Paragrafoarenletra-tipolehenetsia"/>
    <w:rsid w:val="00C742C7"/>
  </w:style>
  <w:style w:type="character" w:styleId="citation-139" w:customStyle="1">
    <w:name w:val="citation-139"/>
    <w:basedOn w:val="Paragrafoarenletra-tipolehenetsia"/>
    <w:rsid w:val="00C742C7"/>
  </w:style>
  <w:style w:type="character" w:styleId="citation-138" w:customStyle="1">
    <w:name w:val="citation-138"/>
    <w:basedOn w:val="Paragrafoarenletra-tipolehenetsia"/>
    <w:rsid w:val="00C742C7"/>
  </w:style>
  <w:style w:type="character" w:styleId="citation-137" w:customStyle="1">
    <w:name w:val="citation-137"/>
    <w:basedOn w:val="Paragrafoarenletra-tipolehenetsia"/>
    <w:rsid w:val="00C742C7"/>
  </w:style>
  <w:style w:type="character" w:styleId="citation-136" w:customStyle="1">
    <w:name w:val="citation-136"/>
    <w:basedOn w:val="Paragrafoarenletra-tipolehenetsia"/>
    <w:rsid w:val="00C742C7"/>
  </w:style>
  <w:style w:type="character" w:styleId="citation-135" w:customStyle="1">
    <w:name w:val="citation-135"/>
    <w:basedOn w:val="Paragrafoarenletra-tipolehenetsia"/>
    <w:rsid w:val="00C742C7"/>
  </w:style>
  <w:style w:type="character" w:styleId="citation-134" w:customStyle="1">
    <w:name w:val="citation-134"/>
    <w:basedOn w:val="Paragrafoarenletra-tipolehenetsia"/>
    <w:rsid w:val="00C742C7"/>
  </w:style>
  <w:style w:type="character" w:styleId="citation-133" w:customStyle="1">
    <w:name w:val="citation-133"/>
    <w:basedOn w:val="Paragrafoarenletra-tipolehenetsia"/>
    <w:rsid w:val="00C742C7"/>
  </w:style>
  <w:style w:type="character" w:styleId="citation-132" w:customStyle="1">
    <w:name w:val="citation-132"/>
    <w:basedOn w:val="Paragrafoarenletra-tipolehenetsia"/>
    <w:rsid w:val="00C742C7"/>
  </w:style>
  <w:style w:type="character" w:styleId="citation-833" w:customStyle="1">
    <w:name w:val="citation-833"/>
    <w:basedOn w:val="Paragrafoarenletra-tipolehenetsia"/>
    <w:rsid w:val="00C742C7"/>
  </w:style>
  <w:style w:type="character" w:styleId="citation-832" w:customStyle="1">
    <w:name w:val="citation-832"/>
    <w:basedOn w:val="Paragrafoarenletra-tipolehenetsia"/>
    <w:rsid w:val="00C742C7"/>
  </w:style>
  <w:style w:type="character" w:styleId="citation-831" w:customStyle="1">
    <w:name w:val="citation-831"/>
    <w:basedOn w:val="Paragrafoarenletra-tipolehenetsia"/>
    <w:rsid w:val="00C742C7"/>
  </w:style>
  <w:style w:type="character" w:styleId="citation-830" w:customStyle="1">
    <w:name w:val="citation-830"/>
    <w:basedOn w:val="Paragrafoarenletra-tipolehenetsia"/>
    <w:rsid w:val="00C742C7"/>
  </w:style>
  <w:style w:type="character" w:styleId="citation-829" w:customStyle="1">
    <w:name w:val="citation-829"/>
    <w:basedOn w:val="Paragrafoarenletra-tipolehenetsia"/>
    <w:rsid w:val="00C742C7"/>
  </w:style>
  <w:style w:type="character" w:styleId="citation-828" w:customStyle="1">
    <w:name w:val="citation-828"/>
    <w:basedOn w:val="Paragrafoarenletra-tipolehenetsia"/>
    <w:rsid w:val="00C742C7"/>
  </w:style>
  <w:style w:type="character" w:styleId="citation-827" w:customStyle="1">
    <w:name w:val="citation-827"/>
    <w:basedOn w:val="Paragrafoarenletra-tipolehenetsia"/>
    <w:rsid w:val="00C742C7"/>
  </w:style>
  <w:style w:type="character" w:styleId="citation-826" w:customStyle="1">
    <w:name w:val="citation-826"/>
    <w:basedOn w:val="Paragrafoarenletra-tipolehenetsia"/>
    <w:rsid w:val="00C742C7"/>
  </w:style>
  <w:style w:type="character" w:styleId="citation-825" w:customStyle="1">
    <w:name w:val="citation-825"/>
    <w:basedOn w:val="Paragrafoarenletra-tipolehenetsia"/>
    <w:rsid w:val="00C742C7"/>
  </w:style>
  <w:style w:type="character" w:styleId="citation-824" w:customStyle="1">
    <w:name w:val="citation-824"/>
    <w:basedOn w:val="Paragrafoarenletra-tipolehenetsia"/>
    <w:rsid w:val="00C742C7"/>
  </w:style>
  <w:style w:type="character" w:styleId="citation-823" w:customStyle="1">
    <w:name w:val="citation-823"/>
    <w:basedOn w:val="Paragrafoarenletra-tipolehenetsia"/>
    <w:rsid w:val="00C742C7"/>
  </w:style>
  <w:style w:type="character" w:styleId="citation-822" w:customStyle="1">
    <w:name w:val="citation-822"/>
    <w:basedOn w:val="Paragrafoarenletra-tipolehenetsia"/>
    <w:rsid w:val="00C742C7"/>
  </w:style>
  <w:style w:type="character" w:styleId="citation-821" w:customStyle="1">
    <w:name w:val="citation-821"/>
    <w:basedOn w:val="Paragrafoarenletra-tipolehenetsia"/>
    <w:rsid w:val="00C742C7"/>
  </w:style>
  <w:style w:type="character" w:styleId="citation-820" w:customStyle="1">
    <w:name w:val="citation-820"/>
    <w:basedOn w:val="Paragrafoarenletra-tipolehenetsia"/>
    <w:rsid w:val="00C742C7"/>
  </w:style>
  <w:style w:type="character" w:styleId="citation-819" w:customStyle="1">
    <w:name w:val="citation-819"/>
    <w:basedOn w:val="Paragrafoarenletra-tipolehenetsia"/>
    <w:rsid w:val="00C742C7"/>
  </w:style>
  <w:style w:type="character" w:styleId="citation-818" w:customStyle="1">
    <w:name w:val="citation-818"/>
    <w:basedOn w:val="Paragrafoarenletra-tipolehenetsia"/>
    <w:rsid w:val="00C742C7"/>
  </w:style>
  <w:style w:type="character" w:styleId="citation-817" w:customStyle="1">
    <w:name w:val="citation-817"/>
    <w:basedOn w:val="Paragrafoarenletra-tipolehenetsia"/>
    <w:rsid w:val="00C742C7"/>
  </w:style>
  <w:style w:type="character" w:styleId="citation-816" w:customStyle="1">
    <w:name w:val="citation-816"/>
    <w:basedOn w:val="Paragrafoarenletra-tipolehenetsia"/>
    <w:rsid w:val="00C742C7"/>
  </w:style>
  <w:style w:type="character" w:styleId="citation-815" w:customStyle="1">
    <w:name w:val="citation-815"/>
    <w:basedOn w:val="Paragrafoarenletra-tipolehenetsia"/>
    <w:rsid w:val="00C742C7"/>
  </w:style>
  <w:style w:type="character" w:styleId="citation-814" w:customStyle="1">
    <w:name w:val="citation-814"/>
    <w:basedOn w:val="Paragrafoarenletra-tipolehenetsia"/>
    <w:rsid w:val="00C742C7"/>
  </w:style>
  <w:style w:type="character" w:styleId="citation-813" w:customStyle="1">
    <w:name w:val="citation-813"/>
    <w:basedOn w:val="Paragrafoarenletra-tipolehenetsia"/>
    <w:rsid w:val="00C742C7"/>
  </w:style>
  <w:style w:type="character" w:styleId="citation-812" w:customStyle="1">
    <w:name w:val="citation-812"/>
    <w:basedOn w:val="Paragrafoarenletra-tipolehenetsia"/>
    <w:rsid w:val="00C742C7"/>
  </w:style>
  <w:style w:type="character" w:styleId="citation-811" w:customStyle="1">
    <w:name w:val="citation-811"/>
    <w:basedOn w:val="Paragrafoarenletra-tipolehenetsia"/>
    <w:rsid w:val="00C742C7"/>
  </w:style>
  <w:style w:type="character" w:styleId="citation-810" w:customStyle="1">
    <w:name w:val="citation-810"/>
    <w:basedOn w:val="Paragrafoarenletra-tipolehenetsia"/>
    <w:rsid w:val="00C742C7"/>
  </w:style>
  <w:style w:type="character" w:styleId="citation-809" w:customStyle="1">
    <w:name w:val="citation-809"/>
    <w:basedOn w:val="Paragrafoarenletra-tipolehenetsia"/>
    <w:rsid w:val="00C742C7"/>
  </w:style>
  <w:style w:type="character" w:styleId="citation-808" w:customStyle="1">
    <w:name w:val="citation-808"/>
    <w:basedOn w:val="Paragrafoarenletra-tipolehenetsia"/>
    <w:rsid w:val="00C742C7"/>
  </w:style>
  <w:style w:type="character" w:styleId="citation-807" w:customStyle="1">
    <w:name w:val="citation-807"/>
    <w:basedOn w:val="Paragrafoarenletra-tipolehenetsia"/>
    <w:rsid w:val="00C742C7"/>
  </w:style>
  <w:style w:type="character" w:styleId="citation-806" w:customStyle="1">
    <w:name w:val="citation-806"/>
    <w:basedOn w:val="Paragrafoarenletra-tipolehenetsia"/>
    <w:rsid w:val="00C742C7"/>
  </w:style>
  <w:style w:type="character" w:styleId="citation-805" w:customStyle="1">
    <w:name w:val="citation-805"/>
    <w:basedOn w:val="Paragrafoarenletra-tipolehenetsia"/>
    <w:rsid w:val="00C742C7"/>
  </w:style>
  <w:style w:type="character" w:styleId="citation-804" w:customStyle="1">
    <w:name w:val="citation-804"/>
    <w:basedOn w:val="Paragrafoarenletra-tipolehenetsia"/>
    <w:rsid w:val="00C742C7"/>
  </w:style>
  <w:style w:type="character" w:styleId="citation-803" w:customStyle="1">
    <w:name w:val="citation-803"/>
    <w:basedOn w:val="Paragrafoarenletra-tipolehenetsia"/>
    <w:rsid w:val="00C742C7"/>
  </w:style>
  <w:style w:type="character" w:styleId="citation-802" w:customStyle="1">
    <w:name w:val="citation-802"/>
    <w:basedOn w:val="Paragrafoarenletra-tipolehenetsia"/>
    <w:rsid w:val="00C742C7"/>
  </w:style>
  <w:style w:type="character" w:styleId="citation-801" w:customStyle="1">
    <w:name w:val="citation-801"/>
    <w:basedOn w:val="Paragrafoarenletra-tipolehenetsia"/>
    <w:rsid w:val="00C742C7"/>
  </w:style>
  <w:style w:type="character" w:styleId="citation-800" w:customStyle="1">
    <w:name w:val="citation-800"/>
    <w:basedOn w:val="Paragrafoarenletra-tipolehenetsia"/>
    <w:rsid w:val="00C742C7"/>
  </w:style>
  <w:style w:type="character" w:styleId="citation-799" w:customStyle="1">
    <w:name w:val="citation-799"/>
    <w:basedOn w:val="Paragrafoarenletra-tipolehenetsia"/>
    <w:rsid w:val="00C742C7"/>
  </w:style>
  <w:style w:type="character" w:styleId="citation-798" w:customStyle="1">
    <w:name w:val="citation-798"/>
    <w:basedOn w:val="Paragrafoarenletra-tipolehenetsia"/>
    <w:rsid w:val="00C742C7"/>
  </w:style>
  <w:style w:type="character" w:styleId="citation-797" w:customStyle="1">
    <w:name w:val="citation-797"/>
    <w:basedOn w:val="Paragrafoarenletra-tipolehenetsia"/>
    <w:rsid w:val="00C742C7"/>
  </w:style>
  <w:style w:type="character" w:styleId="citation-796" w:customStyle="1">
    <w:name w:val="citation-796"/>
    <w:basedOn w:val="Paragrafoarenletra-tipolehenetsia"/>
    <w:rsid w:val="00C742C7"/>
  </w:style>
  <w:style w:type="character" w:styleId="citation-795" w:customStyle="1">
    <w:name w:val="citation-795"/>
    <w:basedOn w:val="Paragrafoarenletra-tipolehenetsia"/>
    <w:rsid w:val="00C742C7"/>
  </w:style>
  <w:style w:type="character" w:styleId="citation-794" w:customStyle="1">
    <w:name w:val="citation-794"/>
    <w:basedOn w:val="Paragrafoarenletra-tipolehenetsia"/>
    <w:rsid w:val="00C742C7"/>
  </w:style>
  <w:style w:type="character" w:styleId="citation-793" w:customStyle="1">
    <w:name w:val="citation-793"/>
    <w:basedOn w:val="Paragrafoarenletra-tipolehenetsia"/>
    <w:rsid w:val="00C742C7"/>
  </w:style>
  <w:style w:type="character" w:styleId="citation-792" w:customStyle="1">
    <w:name w:val="citation-792"/>
    <w:basedOn w:val="Paragrafoarenletra-tipolehenetsia"/>
    <w:rsid w:val="00C742C7"/>
  </w:style>
  <w:style w:type="character" w:styleId="citation-791" w:customStyle="1">
    <w:name w:val="citation-791"/>
    <w:basedOn w:val="Paragrafoarenletra-tipolehenetsia"/>
    <w:rsid w:val="00C742C7"/>
  </w:style>
  <w:style w:type="character" w:styleId="citation-790" w:customStyle="1">
    <w:name w:val="citation-790"/>
    <w:basedOn w:val="Paragrafoarenletra-tipolehenetsia"/>
    <w:rsid w:val="00C742C7"/>
  </w:style>
  <w:style w:type="character" w:styleId="citation-789" w:customStyle="1">
    <w:name w:val="citation-789"/>
    <w:basedOn w:val="Paragrafoarenletra-tipolehenetsia"/>
    <w:rsid w:val="00C742C7"/>
  </w:style>
  <w:style w:type="character" w:styleId="citation-788" w:customStyle="1">
    <w:name w:val="citation-788"/>
    <w:basedOn w:val="Paragrafoarenletra-tipolehenetsia"/>
    <w:rsid w:val="00C742C7"/>
  </w:style>
  <w:style w:type="character" w:styleId="citation-787" w:customStyle="1">
    <w:name w:val="citation-787"/>
    <w:basedOn w:val="Paragrafoarenletra-tipolehenetsia"/>
    <w:rsid w:val="00C742C7"/>
  </w:style>
  <w:style w:type="character" w:styleId="citation-786" w:customStyle="1">
    <w:name w:val="citation-786"/>
    <w:basedOn w:val="Paragrafoarenletra-tipolehenetsia"/>
    <w:rsid w:val="00C742C7"/>
  </w:style>
  <w:style w:type="character" w:styleId="citation-785" w:customStyle="1">
    <w:name w:val="citation-785"/>
    <w:basedOn w:val="Paragrafoarenletra-tipolehenetsia"/>
    <w:rsid w:val="00C742C7"/>
  </w:style>
  <w:style w:type="character" w:styleId="citation-784" w:customStyle="1">
    <w:name w:val="citation-784"/>
    <w:basedOn w:val="Paragrafoarenletra-tipolehenetsia"/>
    <w:rsid w:val="00C742C7"/>
  </w:style>
  <w:style w:type="character" w:styleId="citation-783" w:customStyle="1">
    <w:name w:val="citation-783"/>
    <w:basedOn w:val="Paragrafoarenletra-tipolehenetsia"/>
    <w:rsid w:val="00C742C7"/>
  </w:style>
  <w:style w:type="character" w:styleId="citation-782" w:customStyle="1">
    <w:name w:val="citation-782"/>
    <w:basedOn w:val="Paragrafoarenletra-tipolehenetsia"/>
    <w:rsid w:val="00C742C7"/>
  </w:style>
  <w:style w:type="character" w:styleId="citation-781" w:customStyle="1">
    <w:name w:val="citation-781"/>
    <w:basedOn w:val="Paragrafoarenletra-tipolehenetsia"/>
    <w:rsid w:val="00C742C7"/>
  </w:style>
  <w:style w:type="character" w:styleId="citation-780" w:customStyle="1">
    <w:name w:val="citation-780"/>
    <w:basedOn w:val="Paragrafoarenletra-tipolehenetsia"/>
    <w:rsid w:val="00C742C7"/>
  </w:style>
  <w:style w:type="character" w:styleId="citation-779" w:customStyle="1">
    <w:name w:val="citation-779"/>
    <w:basedOn w:val="Paragrafoarenletra-tipolehenetsia"/>
    <w:rsid w:val="00C742C7"/>
  </w:style>
  <w:style w:type="character" w:styleId="citation-778" w:customStyle="1">
    <w:name w:val="citation-778"/>
    <w:basedOn w:val="Paragrafoarenletra-tipolehenetsia"/>
    <w:rsid w:val="00C742C7"/>
  </w:style>
  <w:style w:type="character" w:styleId="citation-777" w:customStyle="1">
    <w:name w:val="citation-777"/>
    <w:basedOn w:val="Paragrafoarenletra-tipolehenetsia"/>
    <w:rsid w:val="00C742C7"/>
  </w:style>
  <w:style w:type="character" w:styleId="citation-776" w:customStyle="1">
    <w:name w:val="citation-776"/>
    <w:basedOn w:val="Paragrafoarenletra-tipolehenetsia"/>
    <w:rsid w:val="00C742C7"/>
  </w:style>
  <w:style w:type="character" w:styleId="citation-775" w:customStyle="1">
    <w:name w:val="citation-775"/>
    <w:basedOn w:val="Paragrafoarenletra-tipolehenetsia"/>
    <w:rsid w:val="00C742C7"/>
  </w:style>
  <w:style w:type="character" w:styleId="citation-774" w:customStyle="1">
    <w:name w:val="citation-774"/>
    <w:basedOn w:val="Paragrafoarenletra-tipolehenetsia"/>
    <w:rsid w:val="00C742C7"/>
  </w:style>
  <w:style w:type="character" w:styleId="citation-773" w:customStyle="1">
    <w:name w:val="citation-773"/>
    <w:basedOn w:val="Paragrafoarenletra-tipolehenetsia"/>
    <w:rsid w:val="00C742C7"/>
  </w:style>
  <w:style w:type="character" w:styleId="citation-772" w:customStyle="1">
    <w:name w:val="citation-772"/>
    <w:basedOn w:val="Paragrafoarenletra-tipolehenetsia"/>
    <w:rsid w:val="00C742C7"/>
  </w:style>
  <w:style w:type="character" w:styleId="citation-771" w:customStyle="1">
    <w:name w:val="citation-771"/>
    <w:basedOn w:val="Paragrafoarenletra-tipolehenetsia"/>
    <w:rsid w:val="00C742C7"/>
  </w:style>
  <w:style w:type="character" w:styleId="citation-770" w:customStyle="1">
    <w:name w:val="citation-770"/>
    <w:basedOn w:val="Paragrafoarenletra-tipolehenetsia"/>
    <w:rsid w:val="00C742C7"/>
  </w:style>
  <w:style w:type="character" w:styleId="citation-769" w:customStyle="1">
    <w:name w:val="citation-769"/>
    <w:basedOn w:val="Paragrafoarenletra-tipolehenetsia"/>
    <w:rsid w:val="00C742C7"/>
  </w:style>
  <w:style w:type="character" w:styleId="citation-768" w:customStyle="1">
    <w:name w:val="citation-768"/>
    <w:basedOn w:val="Paragrafoarenletra-tipolehenetsia"/>
    <w:rsid w:val="00C742C7"/>
  </w:style>
  <w:style w:type="character" w:styleId="citation-767" w:customStyle="1">
    <w:name w:val="citation-767"/>
    <w:basedOn w:val="Paragrafoarenletra-tipolehenetsia"/>
    <w:rsid w:val="00C742C7"/>
  </w:style>
  <w:style w:type="character" w:styleId="citation-766" w:customStyle="1">
    <w:name w:val="citation-766"/>
    <w:basedOn w:val="Paragrafoarenletra-tipolehenetsia"/>
    <w:rsid w:val="00C742C7"/>
  </w:style>
  <w:style w:type="character" w:styleId="citation-765" w:customStyle="1">
    <w:name w:val="citation-765"/>
    <w:basedOn w:val="Paragrafoarenletra-tipolehenetsia"/>
    <w:rsid w:val="00C742C7"/>
  </w:style>
  <w:style w:type="character" w:styleId="citation-764" w:customStyle="1">
    <w:name w:val="citation-764"/>
    <w:basedOn w:val="Paragrafoarenletra-tipolehenetsia"/>
    <w:rsid w:val="00C742C7"/>
  </w:style>
  <w:style w:type="character" w:styleId="citation-763" w:customStyle="1">
    <w:name w:val="citation-763"/>
    <w:basedOn w:val="Paragrafoarenletra-tipolehenetsia"/>
    <w:rsid w:val="00C742C7"/>
  </w:style>
  <w:style w:type="character" w:styleId="citation-762" w:customStyle="1">
    <w:name w:val="citation-762"/>
    <w:basedOn w:val="Paragrafoarenletra-tipolehenetsia"/>
    <w:rsid w:val="00C742C7"/>
  </w:style>
  <w:style w:type="character" w:styleId="citation-761" w:customStyle="1">
    <w:name w:val="citation-761"/>
    <w:basedOn w:val="Paragrafoarenletra-tipolehenetsia"/>
    <w:rsid w:val="00C742C7"/>
  </w:style>
  <w:style w:type="character" w:styleId="citation-760" w:customStyle="1">
    <w:name w:val="citation-760"/>
    <w:basedOn w:val="Paragrafoarenletra-tipolehenetsia"/>
    <w:rsid w:val="00C742C7"/>
  </w:style>
  <w:style w:type="character" w:styleId="citation-759" w:customStyle="1">
    <w:name w:val="citation-759"/>
    <w:basedOn w:val="Paragrafoarenletra-tipolehenetsia"/>
    <w:rsid w:val="00C742C7"/>
  </w:style>
  <w:style w:type="character" w:styleId="citation-758" w:customStyle="1">
    <w:name w:val="citation-758"/>
    <w:basedOn w:val="Paragrafoarenletra-tipolehenetsia"/>
    <w:rsid w:val="00C742C7"/>
  </w:style>
  <w:style w:type="character" w:styleId="citation-757" w:customStyle="1">
    <w:name w:val="citation-757"/>
    <w:basedOn w:val="Paragrafoarenletra-tipolehenetsia"/>
    <w:rsid w:val="00C742C7"/>
  </w:style>
  <w:style w:type="character" w:styleId="citation-756" w:customStyle="1">
    <w:name w:val="citation-756"/>
    <w:basedOn w:val="Paragrafoarenletra-tipolehenetsia"/>
    <w:rsid w:val="00C742C7"/>
  </w:style>
  <w:style w:type="character" w:styleId="citation-755" w:customStyle="1">
    <w:name w:val="citation-755"/>
    <w:basedOn w:val="Paragrafoarenletra-tipolehenetsia"/>
    <w:rsid w:val="00C742C7"/>
  </w:style>
  <w:style w:type="character" w:styleId="citation-754" w:customStyle="1">
    <w:name w:val="citation-754"/>
    <w:basedOn w:val="Paragrafoarenletra-tipolehenetsia"/>
    <w:rsid w:val="00C742C7"/>
  </w:style>
  <w:style w:type="character" w:styleId="citation-753" w:customStyle="1">
    <w:name w:val="citation-753"/>
    <w:basedOn w:val="Paragrafoarenletra-tipolehenetsia"/>
    <w:rsid w:val="00C742C7"/>
  </w:style>
  <w:style w:type="character" w:styleId="citation-752" w:customStyle="1">
    <w:name w:val="citation-752"/>
    <w:basedOn w:val="Paragrafoarenletra-tipolehenetsia"/>
    <w:rsid w:val="00C742C7"/>
  </w:style>
  <w:style w:type="character" w:styleId="citation-751" w:customStyle="1">
    <w:name w:val="citation-751"/>
    <w:basedOn w:val="Paragrafoarenletra-tipolehenetsia"/>
    <w:rsid w:val="00C742C7"/>
  </w:style>
  <w:style w:type="character" w:styleId="citation-750" w:customStyle="1">
    <w:name w:val="citation-750"/>
    <w:basedOn w:val="Paragrafoarenletra-tipolehenetsia"/>
    <w:rsid w:val="00C742C7"/>
  </w:style>
  <w:style w:type="character" w:styleId="citation-749" w:customStyle="1">
    <w:name w:val="citation-749"/>
    <w:basedOn w:val="Paragrafoarenletra-tipolehenetsia"/>
    <w:rsid w:val="00C742C7"/>
  </w:style>
  <w:style w:type="character" w:styleId="citation-748" w:customStyle="1">
    <w:name w:val="citation-748"/>
    <w:basedOn w:val="Paragrafoarenletra-tipolehenetsia"/>
    <w:rsid w:val="00C742C7"/>
  </w:style>
  <w:style w:type="character" w:styleId="citation-747" w:customStyle="1">
    <w:name w:val="citation-747"/>
    <w:basedOn w:val="Paragrafoarenletra-tipolehenetsia"/>
    <w:rsid w:val="00C742C7"/>
  </w:style>
  <w:style w:type="character" w:styleId="citation-746" w:customStyle="1">
    <w:name w:val="citation-746"/>
    <w:basedOn w:val="Paragrafoarenletra-tipolehenetsia"/>
    <w:rsid w:val="00C742C7"/>
  </w:style>
  <w:style w:type="character" w:styleId="citation-745" w:customStyle="1">
    <w:name w:val="citation-745"/>
    <w:basedOn w:val="Paragrafoarenletra-tipolehenetsia"/>
    <w:rsid w:val="00C742C7"/>
  </w:style>
  <w:style w:type="character" w:styleId="citation-744" w:customStyle="1">
    <w:name w:val="citation-744"/>
    <w:basedOn w:val="Paragrafoarenletra-tipolehenetsia"/>
    <w:rsid w:val="00C742C7"/>
  </w:style>
  <w:style w:type="character" w:styleId="citation-743" w:customStyle="1">
    <w:name w:val="citation-743"/>
    <w:basedOn w:val="Paragrafoarenletra-tipolehenetsia"/>
    <w:rsid w:val="00C742C7"/>
  </w:style>
  <w:style w:type="character" w:styleId="citation-742" w:customStyle="1">
    <w:name w:val="citation-742"/>
    <w:basedOn w:val="Paragrafoarenletra-tipolehenetsia"/>
    <w:rsid w:val="00C742C7"/>
  </w:style>
  <w:style w:type="character" w:styleId="citation-741" w:customStyle="1">
    <w:name w:val="citation-741"/>
    <w:basedOn w:val="Paragrafoarenletra-tipolehenetsia"/>
    <w:rsid w:val="00C742C7"/>
  </w:style>
  <w:style w:type="character" w:styleId="citation-740" w:customStyle="1">
    <w:name w:val="citation-740"/>
    <w:basedOn w:val="Paragrafoarenletra-tipolehenetsia"/>
    <w:rsid w:val="00C742C7"/>
  </w:style>
  <w:style w:type="character" w:styleId="citation-739" w:customStyle="1">
    <w:name w:val="citation-739"/>
    <w:basedOn w:val="Paragrafoarenletra-tipolehenetsia"/>
    <w:rsid w:val="00C742C7"/>
  </w:style>
  <w:style w:type="character" w:styleId="citation-738" w:customStyle="1">
    <w:name w:val="citation-738"/>
    <w:basedOn w:val="Paragrafoarenletra-tipolehenetsia"/>
    <w:rsid w:val="00C742C7"/>
  </w:style>
  <w:style w:type="character" w:styleId="citation-737" w:customStyle="1">
    <w:name w:val="citation-737"/>
    <w:basedOn w:val="Paragrafoarenletra-tipolehenetsia"/>
    <w:rsid w:val="00C742C7"/>
  </w:style>
  <w:style w:type="character" w:styleId="citation-736" w:customStyle="1">
    <w:name w:val="citation-736"/>
    <w:basedOn w:val="Paragrafoarenletra-tipolehenetsia"/>
    <w:rsid w:val="00C742C7"/>
  </w:style>
  <w:style w:type="character" w:styleId="citation-735" w:customStyle="1">
    <w:name w:val="citation-735"/>
    <w:basedOn w:val="Paragrafoarenletra-tipolehenetsia"/>
    <w:rsid w:val="00C742C7"/>
  </w:style>
  <w:style w:type="character" w:styleId="citation-734" w:customStyle="1">
    <w:name w:val="citation-734"/>
    <w:basedOn w:val="Paragrafoarenletra-tipolehenetsia"/>
    <w:rsid w:val="00C742C7"/>
  </w:style>
  <w:style w:type="character" w:styleId="citation-733" w:customStyle="1">
    <w:name w:val="citation-733"/>
    <w:basedOn w:val="Paragrafoarenletra-tipolehenetsia"/>
    <w:rsid w:val="00C742C7"/>
  </w:style>
  <w:style w:type="character" w:styleId="citation-732" w:customStyle="1">
    <w:name w:val="citation-732"/>
    <w:basedOn w:val="Paragrafoarenletra-tipolehenetsia"/>
    <w:rsid w:val="00C742C7"/>
  </w:style>
  <w:style w:type="character" w:styleId="citation-731" w:customStyle="1">
    <w:name w:val="citation-731"/>
    <w:basedOn w:val="Paragrafoarenletra-tipolehenetsia"/>
    <w:rsid w:val="00C742C7"/>
  </w:style>
  <w:style w:type="character" w:styleId="citation-730" w:customStyle="1">
    <w:name w:val="citation-730"/>
    <w:basedOn w:val="Paragrafoarenletra-tipolehenetsia"/>
    <w:rsid w:val="00C742C7"/>
  </w:style>
  <w:style w:type="character" w:styleId="citation-729" w:customStyle="1">
    <w:name w:val="citation-729"/>
    <w:basedOn w:val="Paragrafoarenletra-tipolehenetsia"/>
    <w:rsid w:val="00C742C7"/>
  </w:style>
  <w:style w:type="character" w:styleId="citation-728" w:customStyle="1">
    <w:name w:val="citation-728"/>
    <w:basedOn w:val="Paragrafoarenletra-tipolehenetsia"/>
    <w:rsid w:val="00C742C7"/>
  </w:style>
  <w:style w:type="character" w:styleId="citation-727" w:customStyle="1">
    <w:name w:val="citation-727"/>
    <w:basedOn w:val="Paragrafoarenletra-tipolehenetsia"/>
    <w:rsid w:val="00C742C7"/>
  </w:style>
  <w:style w:type="character" w:styleId="citation-726" w:customStyle="1">
    <w:name w:val="citation-726"/>
    <w:basedOn w:val="Paragrafoarenletra-tipolehenetsia"/>
    <w:rsid w:val="00C742C7"/>
  </w:style>
  <w:style w:type="character" w:styleId="citation-725" w:customStyle="1">
    <w:name w:val="citation-725"/>
    <w:basedOn w:val="Paragrafoarenletra-tipolehenetsia"/>
    <w:rsid w:val="00C742C7"/>
  </w:style>
  <w:style w:type="character" w:styleId="citation-724" w:customStyle="1">
    <w:name w:val="citation-724"/>
    <w:basedOn w:val="Paragrafoarenletra-tipolehenetsia"/>
    <w:rsid w:val="00C742C7"/>
  </w:style>
  <w:style w:type="character" w:styleId="citation-723" w:customStyle="1">
    <w:name w:val="citation-723"/>
    <w:basedOn w:val="Paragrafoarenletra-tipolehenetsia"/>
    <w:rsid w:val="00C742C7"/>
  </w:style>
  <w:style w:type="character" w:styleId="citation-722" w:customStyle="1">
    <w:name w:val="citation-722"/>
    <w:basedOn w:val="Paragrafoarenletra-tipolehenetsia"/>
    <w:rsid w:val="00C742C7"/>
  </w:style>
  <w:style w:type="character" w:styleId="citation-721" w:customStyle="1">
    <w:name w:val="citation-721"/>
    <w:basedOn w:val="Paragrafoarenletra-tipolehenetsia"/>
    <w:rsid w:val="00C742C7"/>
  </w:style>
  <w:style w:type="character" w:styleId="citation-720" w:customStyle="1">
    <w:name w:val="citation-720"/>
    <w:basedOn w:val="Paragrafoarenletra-tipolehenetsia"/>
    <w:rsid w:val="00C742C7"/>
  </w:style>
  <w:style w:type="character" w:styleId="citation-719" w:customStyle="1">
    <w:name w:val="citation-719"/>
    <w:basedOn w:val="Paragrafoarenletra-tipolehenetsia"/>
    <w:rsid w:val="00C742C7"/>
  </w:style>
  <w:style w:type="character" w:styleId="citation-718" w:customStyle="1">
    <w:name w:val="citation-718"/>
    <w:basedOn w:val="Paragrafoarenletra-tipolehenetsia"/>
    <w:rsid w:val="00C742C7"/>
  </w:style>
  <w:style w:type="character" w:styleId="citation-717" w:customStyle="1">
    <w:name w:val="citation-717"/>
    <w:basedOn w:val="Paragrafoarenletra-tipolehenetsia"/>
    <w:rsid w:val="00C742C7"/>
  </w:style>
  <w:style w:type="character" w:styleId="citation-716" w:customStyle="1">
    <w:name w:val="citation-716"/>
    <w:basedOn w:val="Paragrafoarenletra-tipolehenetsia"/>
    <w:rsid w:val="00C742C7"/>
  </w:style>
  <w:style w:type="character" w:styleId="citation-715" w:customStyle="1">
    <w:name w:val="citation-715"/>
    <w:basedOn w:val="Paragrafoarenletra-tipolehenetsia"/>
    <w:rsid w:val="00C742C7"/>
  </w:style>
  <w:style w:type="character" w:styleId="citation-714" w:customStyle="1">
    <w:name w:val="citation-714"/>
    <w:basedOn w:val="Paragrafoarenletra-tipolehenetsia"/>
    <w:rsid w:val="00C742C7"/>
  </w:style>
  <w:style w:type="character" w:styleId="citation-713" w:customStyle="1">
    <w:name w:val="citation-713"/>
    <w:basedOn w:val="Paragrafoarenletra-tipolehenetsia"/>
    <w:rsid w:val="00C742C7"/>
  </w:style>
  <w:style w:type="character" w:styleId="citation-712" w:customStyle="1">
    <w:name w:val="citation-712"/>
    <w:basedOn w:val="Paragrafoarenletra-tipolehenetsia"/>
    <w:rsid w:val="00C742C7"/>
  </w:style>
  <w:style w:type="character" w:styleId="citation-711" w:customStyle="1">
    <w:name w:val="citation-711"/>
    <w:basedOn w:val="Paragrafoarenletra-tipolehenetsia"/>
    <w:rsid w:val="00C742C7"/>
  </w:style>
  <w:style w:type="character" w:styleId="citation-710" w:customStyle="1">
    <w:name w:val="citation-710"/>
    <w:basedOn w:val="Paragrafoarenletra-tipolehenetsia"/>
    <w:rsid w:val="00C742C7"/>
  </w:style>
  <w:style w:type="character" w:styleId="citation-709" w:customStyle="1">
    <w:name w:val="citation-709"/>
    <w:basedOn w:val="Paragrafoarenletra-tipolehenetsia"/>
    <w:rsid w:val="00C742C7"/>
  </w:style>
  <w:style w:type="character" w:styleId="citation-708" w:customStyle="1">
    <w:name w:val="citation-708"/>
    <w:basedOn w:val="Paragrafoarenletra-tipolehenetsia"/>
    <w:rsid w:val="00C742C7"/>
  </w:style>
  <w:style w:type="character" w:styleId="citation-707" w:customStyle="1">
    <w:name w:val="citation-707"/>
    <w:basedOn w:val="Paragrafoarenletra-tipolehenetsia"/>
    <w:rsid w:val="00C742C7"/>
  </w:style>
  <w:style w:type="character" w:styleId="citation-706" w:customStyle="1">
    <w:name w:val="citation-706"/>
    <w:basedOn w:val="Paragrafoarenletra-tipolehenetsia"/>
    <w:rsid w:val="00C742C7"/>
  </w:style>
  <w:style w:type="character" w:styleId="citation-705" w:customStyle="1">
    <w:name w:val="citation-705"/>
    <w:basedOn w:val="Paragrafoarenletra-tipolehenetsia"/>
    <w:rsid w:val="00C742C7"/>
  </w:style>
  <w:style w:type="character" w:styleId="citation-704" w:customStyle="1">
    <w:name w:val="citation-704"/>
    <w:basedOn w:val="Paragrafoarenletra-tipolehenetsia"/>
    <w:rsid w:val="00C742C7"/>
  </w:style>
  <w:style w:type="character" w:styleId="citation-703" w:customStyle="1">
    <w:name w:val="citation-703"/>
    <w:basedOn w:val="Paragrafoarenletra-tipolehenetsia"/>
    <w:rsid w:val="00C742C7"/>
  </w:style>
  <w:style w:type="character" w:styleId="citation-702" w:customStyle="1">
    <w:name w:val="citation-702"/>
    <w:basedOn w:val="Paragrafoarenletra-tipolehenetsia"/>
    <w:rsid w:val="00C742C7"/>
  </w:style>
  <w:style w:type="character" w:styleId="citation-701" w:customStyle="1">
    <w:name w:val="citation-701"/>
    <w:basedOn w:val="Paragrafoarenletra-tipolehenetsia"/>
    <w:rsid w:val="00C742C7"/>
  </w:style>
  <w:style w:type="character" w:styleId="citation-700" w:customStyle="1">
    <w:name w:val="citation-700"/>
    <w:basedOn w:val="Paragrafoarenletra-tipolehenetsia"/>
    <w:rsid w:val="00C742C7"/>
  </w:style>
  <w:style w:type="character" w:styleId="citation-699" w:customStyle="1">
    <w:name w:val="citation-699"/>
    <w:basedOn w:val="Paragrafoarenletra-tipolehenetsia"/>
    <w:rsid w:val="00C742C7"/>
  </w:style>
  <w:style w:type="character" w:styleId="citation-698" w:customStyle="1">
    <w:name w:val="citation-698"/>
    <w:basedOn w:val="Paragrafoarenletra-tipolehenetsia"/>
    <w:rsid w:val="00C742C7"/>
  </w:style>
  <w:style w:type="character" w:styleId="citation-697" w:customStyle="1">
    <w:name w:val="citation-697"/>
    <w:basedOn w:val="Paragrafoarenletra-tipolehenetsia"/>
    <w:rsid w:val="00C742C7"/>
  </w:style>
  <w:style w:type="character" w:styleId="citation-696" w:customStyle="1">
    <w:name w:val="citation-696"/>
    <w:basedOn w:val="Paragrafoarenletra-tipolehenetsia"/>
    <w:rsid w:val="00C742C7"/>
  </w:style>
  <w:style w:type="character" w:styleId="citation-695" w:customStyle="1">
    <w:name w:val="citation-695"/>
    <w:basedOn w:val="Paragrafoarenletra-tipolehenetsia"/>
    <w:rsid w:val="00C742C7"/>
  </w:style>
  <w:style w:type="character" w:styleId="citation-694" w:customStyle="1">
    <w:name w:val="citation-694"/>
    <w:basedOn w:val="Paragrafoarenletra-tipolehenetsia"/>
    <w:rsid w:val="00C742C7"/>
  </w:style>
  <w:style w:type="character" w:styleId="citation-693" w:customStyle="1">
    <w:name w:val="citation-693"/>
    <w:basedOn w:val="Paragrafoarenletra-tipolehenetsia"/>
    <w:rsid w:val="00C742C7"/>
  </w:style>
  <w:style w:type="character" w:styleId="citation-692" w:customStyle="1">
    <w:name w:val="citation-692"/>
    <w:basedOn w:val="Paragrafoarenletra-tipolehenetsia"/>
    <w:rsid w:val="00C742C7"/>
  </w:style>
  <w:style w:type="character" w:styleId="citation-691" w:customStyle="1">
    <w:name w:val="citation-691"/>
    <w:basedOn w:val="Paragrafoarenletra-tipolehenetsia"/>
    <w:rsid w:val="00C742C7"/>
  </w:style>
  <w:style w:type="character" w:styleId="TarterikezKar" w:customStyle="1">
    <w:name w:val="Tarterik ez Kar"/>
    <w:basedOn w:val="Paragrafoarenletra-tipolehenetsia"/>
    <w:link w:val="Tarterikez"/>
    <w:uiPriority w:val="1"/>
    <w:rsid w:val="005E4B8F"/>
  </w:style>
  <w:style w:type="paragraph" w:styleId="EA2">
    <w:name w:val="toc 2"/>
    <w:basedOn w:val="Normala"/>
    <w:next w:val="Normala"/>
    <w:autoRedefine/>
    <w:uiPriority w:val="39"/>
    <w:unhideWhenUsed/>
    <w:rsid w:val="00721D1A"/>
    <w:pPr>
      <w:spacing w:after="100" w:line="259" w:lineRule="auto"/>
      <w:ind w:left="220"/>
    </w:pPr>
    <w:rPr>
      <w:rFonts w:cs="Times New Roman"/>
      <w:lang w:val="eu-ES" w:eastAsia="eu-ES"/>
    </w:rPr>
  </w:style>
  <w:style w:type="paragraph" w:styleId="EA1">
    <w:name w:val="toc 1"/>
    <w:basedOn w:val="Normala"/>
    <w:next w:val="Normala"/>
    <w:autoRedefine/>
    <w:uiPriority w:val="39"/>
    <w:unhideWhenUsed/>
    <w:rsid w:val="00721D1A"/>
    <w:pPr>
      <w:spacing w:after="100" w:line="259" w:lineRule="auto"/>
    </w:pPr>
    <w:rPr>
      <w:rFonts w:cs="Times New Roman"/>
      <w:lang w:val="eu-ES" w:eastAsia="eu-ES"/>
    </w:rPr>
  </w:style>
  <w:style w:type="paragraph" w:styleId="EA3">
    <w:name w:val="toc 3"/>
    <w:basedOn w:val="Normala"/>
    <w:next w:val="Normala"/>
    <w:autoRedefine/>
    <w:uiPriority w:val="39"/>
    <w:unhideWhenUsed/>
    <w:rsid w:val="00721D1A"/>
    <w:pPr>
      <w:spacing w:after="100" w:line="259" w:lineRule="auto"/>
      <w:ind w:left="440"/>
    </w:pPr>
    <w:rPr>
      <w:rFonts w:cs="Times New Roman"/>
      <w:lang w:val="eu-ES" w:eastAsia="eu-ES"/>
    </w:rPr>
  </w:style>
  <w:style w:type="table" w:styleId="5sareta-taulailuna-1enfasia">
    <w:name w:val="Grid Table 5 Dark Accent 1"/>
    <w:basedOn w:val="Taulanormala"/>
    <w:uiPriority w:val="50"/>
    <w:rsid w:val="00D3238E"/>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BE5F1"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F81BD"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F81BD"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F81BD"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4sareta-taula-1enfasia">
    <w:name w:val="Grid Table 4 Accent 1"/>
    <w:basedOn w:val="Taulanormala"/>
    <w:uiPriority w:val="49"/>
    <w:rsid w:val="00D3238E"/>
    <w:pPr>
      <w:spacing w:after="0" w:line="240" w:lineRule="auto"/>
    </w:p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color w:val="FFFFFF" w:themeColor="background1"/>
      </w:rPr>
      <w:tbl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insideV w:val="nil"/>
        </w:tcBorders>
        <w:shd w:val="clear" w:color="auto" w:fill="4F81BD" w:themeFill="accent1"/>
      </w:tcPr>
    </w:tblStylePr>
    <w:tblStylePr w:type="lastRow">
      <w:rPr>
        <w:b/>
        <w:bCs/>
      </w:rPr>
      <w:tblPr/>
      <w:tcPr>
        <w:tcBorders>
          <w:top w:val="double" w:color="4F81BD" w:themeColor="accent1" w:sz="4" w:space="0"/>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whitespace-normal" w:customStyle="1">
    <w:name w:val="whitespace-normal"/>
    <w:basedOn w:val="Normala"/>
    <w:rsid w:val="001850E1"/>
    <w:pPr>
      <w:spacing w:before="100" w:beforeAutospacing="1" w:after="100" w:afterAutospacing="1" w:line="240" w:lineRule="auto"/>
    </w:pPr>
    <w:rPr>
      <w:rFonts w:ascii="Times New Roman" w:hAnsi="Times New Roman" w:eastAsia="Times New Roman" w:cs="Times New Roman"/>
      <w:sz w:val="24"/>
      <w:szCs w:val="24"/>
      <w:lang w:val="eu-ES" w:eastAsia="eu-ES"/>
    </w:rPr>
  </w:style>
  <w:style w:type="paragraph" w:styleId="textogeneral" w:customStyle="1">
    <w:name w:val="texto general"/>
    <w:basedOn w:val="Normala"/>
    <w:rsid w:val="005B7239"/>
    <w:pPr>
      <w:widowControl w:val="0"/>
      <w:suppressAutoHyphens/>
      <w:overflowPunct w:val="0"/>
      <w:autoSpaceDE w:val="0"/>
      <w:spacing w:before="120" w:after="120" w:line="240" w:lineRule="auto"/>
      <w:ind w:left="540" w:right="180"/>
      <w:textAlignment w:val="baseline"/>
    </w:pPr>
    <w:rPr>
      <w:rFonts w:ascii="Verdana" w:hAnsi="Verdana" w:eastAsia="Times New Roman" w:cs="Times New Roman"/>
      <w:kern w:val="1"/>
      <w:sz w:val="18"/>
      <w:lang w:val="es-E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641085">
      <w:bodyDiv w:val="1"/>
      <w:marLeft w:val="0"/>
      <w:marRight w:val="0"/>
      <w:marTop w:val="0"/>
      <w:marBottom w:val="0"/>
      <w:divBdr>
        <w:top w:val="none" w:sz="0" w:space="0" w:color="auto"/>
        <w:left w:val="none" w:sz="0" w:space="0" w:color="auto"/>
        <w:bottom w:val="none" w:sz="0" w:space="0" w:color="auto"/>
        <w:right w:val="none" w:sz="0" w:space="0" w:color="auto"/>
      </w:divBdr>
      <w:divsChild>
        <w:div w:id="1280844215">
          <w:marLeft w:val="-225"/>
          <w:marRight w:val="-225"/>
          <w:marTop w:val="0"/>
          <w:marBottom w:val="0"/>
          <w:divBdr>
            <w:top w:val="none" w:sz="0" w:space="0" w:color="auto"/>
            <w:left w:val="none" w:sz="0" w:space="0" w:color="auto"/>
            <w:bottom w:val="none" w:sz="0" w:space="0" w:color="auto"/>
            <w:right w:val="none" w:sz="0" w:space="0" w:color="auto"/>
          </w:divBdr>
          <w:divsChild>
            <w:div w:id="57470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78155">
      <w:bodyDiv w:val="1"/>
      <w:marLeft w:val="0"/>
      <w:marRight w:val="0"/>
      <w:marTop w:val="0"/>
      <w:marBottom w:val="0"/>
      <w:divBdr>
        <w:top w:val="none" w:sz="0" w:space="0" w:color="auto"/>
        <w:left w:val="none" w:sz="0" w:space="0" w:color="auto"/>
        <w:bottom w:val="none" w:sz="0" w:space="0" w:color="auto"/>
        <w:right w:val="none" w:sz="0" w:space="0" w:color="auto"/>
      </w:divBdr>
    </w:div>
    <w:div w:id="140923150">
      <w:bodyDiv w:val="1"/>
      <w:marLeft w:val="0"/>
      <w:marRight w:val="0"/>
      <w:marTop w:val="0"/>
      <w:marBottom w:val="0"/>
      <w:divBdr>
        <w:top w:val="none" w:sz="0" w:space="0" w:color="auto"/>
        <w:left w:val="none" w:sz="0" w:space="0" w:color="auto"/>
        <w:bottom w:val="none" w:sz="0" w:space="0" w:color="auto"/>
        <w:right w:val="none" w:sz="0" w:space="0" w:color="auto"/>
      </w:divBdr>
      <w:divsChild>
        <w:div w:id="596254589">
          <w:marLeft w:val="-225"/>
          <w:marRight w:val="-225"/>
          <w:marTop w:val="0"/>
          <w:marBottom w:val="0"/>
          <w:divBdr>
            <w:top w:val="none" w:sz="0" w:space="0" w:color="auto"/>
            <w:left w:val="none" w:sz="0" w:space="0" w:color="auto"/>
            <w:bottom w:val="none" w:sz="0" w:space="0" w:color="auto"/>
            <w:right w:val="none" w:sz="0" w:space="0" w:color="auto"/>
          </w:divBdr>
          <w:divsChild>
            <w:div w:id="108542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67989">
      <w:bodyDiv w:val="1"/>
      <w:marLeft w:val="0"/>
      <w:marRight w:val="0"/>
      <w:marTop w:val="0"/>
      <w:marBottom w:val="0"/>
      <w:divBdr>
        <w:top w:val="none" w:sz="0" w:space="0" w:color="auto"/>
        <w:left w:val="none" w:sz="0" w:space="0" w:color="auto"/>
        <w:bottom w:val="none" w:sz="0" w:space="0" w:color="auto"/>
        <w:right w:val="none" w:sz="0" w:space="0" w:color="auto"/>
      </w:divBdr>
    </w:div>
    <w:div w:id="201094383">
      <w:bodyDiv w:val="1"/>
      <w:marLeft w:val="0"/>
      <w:marRight w:val="0"/>
      <w:marTop w:val="0"/>
      <w:marBottom w:val="0"/>
      <w:divBdr>
        <w:top w:val="none" w:sz="0" w:space="0" w:color="auto"/>
        <w:left w:val="none" w:sz="0" w:space="0" w:color="auto"/>
        <w:bottom w:val="none" w:sz="0" w:space="0" w:color="auto"/>
        <w:right w:val="none" w:sz="0" w:space="0" w:color="auto"/>
      </w:divBdr>
    </w:div>
    <w:div w:id="405348958">
      <w:bodyDiv w:val="1"/>
      <w:marLeft w:val="0"/>
      <w:marRight w:val="0"/>
      <w:marTop w:val="0"/>
      <w:marBottom w:val="0"/>
      <w:divBdr>
        <w:top w:val="none" w:sz="0" w:space="0" w:color="auto"/>
        <w:left w:val="none" w:sz="0" w:space="0" w:color="auto"/>
        <w:bottom w:val="none" w:sz="0" w:space="0" w:color="auto"/>
        <w:right w:val="none" w:sz="0" w:space="0" w:color="auto"/>
      </w:divBdr>
    </w:div>
    <w:div w:id="458963040">
      <w:bodyDiv w:val="1"/>
      <w:marLeft w:val="0"/>
      <w:marRight w:val="0"/>
      <w:marTop w:val="0"/>
      <w:marBottom w:val="0"/>
      <w:divBdr>
        <w:top w:val="none" w:sz="0" w:space="0" w:color="auto"/>
        <w:left w:val="none" w:sz="0" w:space="0" w:color="auto"/>
        <w:bottom w:val="none" w:sz="0" w:space="0" w:color="auto"/>
        <w:right w:val="none" w:sz="0" w:space="0" w:color="auto"/>
      </w:divBdr>
    </w:div>
    <w:div w:id="496264949">
      <w:bodyDiv w:val="1"/>
      <w:marLeft w:val="0"/>
      <w:marRight w:val="0"/>
      <w:marTop w:val="0"/>
      <w:marBottom w:val="0"/>
      <w:divBdr>
        <w:top w:val="none" w:sz="0" w:space="0" w:color="auto"/>
        <w:left w:val="none" w:sz="0" w:space="0" w:color="auto"/>
        <w:bottom w:val="none" w:sz="0" w:space="0" w:color="auto"/>
        <w:right w:val="none" w:sz="0" w:space="0" w:color="auto"/>
      </w:divBdr>
      <w:divsChild>
        <w:div w:id="1533112862">
          <w:marLeft w:val="-225"/>
          <w:marRight w:val="-225"/>
          <w:marTop w:val="0"/>
          <w:marBottom w:val="0"/>
          <w:divBdr>
            <w:top w:val="none" w:sz="0" w:space="0" w:color="auto"/>
            <w:left w:val="none" w:sz="0" w:space="0" w:color="auto"/>
            <w:bottom w:val="none" w:sz="0" w:space="0" w:color="auto"/>
            <w:right w:val="none" w:sz="0" w:space="0" w:color="auto"/>
          </w:divBdr>
          <w:divsChild>
            <w:div w:id="113598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875285">
      <w:bodyDiv w:val="1"/>
      <w:marLeft w:val="0"/>
      <w:marRight w:val="0"/>
      <w:marTop w:val="0"/>
      <w:marBottom w:val="0"/>
      <w:divBdr>
        <w:top w:val="none" w:sz="0" w:space="0" w:color="auto"/>
        <w:left w:val="none" w:sz="0" w:space="0" w:color="auto"/>
        <w:bottom w:val="none" w:sz="0" w:space="0" w:color="auto"/>
        <w:right w:val="none" w:sz="0" w:space="0" w:color="auto"/>
      </w:divBdr>
    </w:div>
    <w:div w:id="880703258">
      <w:bodyDiv w:val="1"/>
      <w:marLeft w:val="0"/>
      <w:marRight w:val="0"/>
      <w:marTop w:val="0"/>
      <w:marBottom w:val="0"/>
      <w:divBdr>
        <w:top w:val="none" w:sz="0" w:space="0" w:color="auto"/>
        <w:left w:val="none" w:sz="0" w:space="0" w:color="auto"/>
        <w:bottom w:val="none" w:sz="0" w:space="0" w:color="auto"/>
        <w:right w:val="none" w:sz="0" w:space="0" w:color="auto"/>
      </w:divBdr>
    </w:div>
    <w:div w:id="932204760">
      <w:bodyDiv w:val="1"/>
      <w:marLeft w:val="0"/>
      <w:marRight w:val="0"/>
      <w:marTop w:val="0"/>
      <w:marBottom w:val="0"/>
      <w:divBdr>
        <w:top w:val="none" w:sz="0" w:space="0" w:color="auto"/>
        <w:left w:val="none" w:sz="0" w:space="0" w:color="auto"/>
        <w:bottom w:val="none" w:sz="0" w:space="0" w:color="auto"/>
        <w:right w:val="none" w:sz="0" w:space="0" w:color="auto"/>
      </w:divBdr>
    </w:div>
    <w:div w:id="1115979062">
      <w:bodyDiv w:val="1"/>
      <w:marLeft w:val="0"/>
      <w:marRight w:val="0"/>
      <w:marTop w:val="0"/>
      <w:marBottom w:val="0"/>
      <w:divBdr>
        <w:top w:val="none" w:sz="0" w:space="0" w:color="auto"/>
        <w:left w:val="none" w:sz="0" w:space="0" w:color="auto"/>
        <w:bottom w:val="none" w:sz="0" w:space="0" w:color="auto"/>
        <w:right w:val="none" w:sz="0" w:space="0" w:color="auto"/>
      </w:divBdr>
    </w:div>
    <w:div w:id="1129737329">
      <w:bodyDiv w:val="1"/>
      <w:marLeft w:val="0"/>
      <w:marRight w:val="0"/>
      <w:marTop w:val="0"/>
      <w:marBottom w:val="0"/>
      <w:divBdr>
        <w:top w:val="none" w:sz="0" w:space="0" w:color="auto"/>
        <w:left w:val="none" w:sz="0" w:space="0" w:color="auto"/>
        <w:bottom w:val="none" w:sz="0" w:space="0" w:color="auto"/>
        <w:right w:val="none" w:sz="0" w:space="0" w:color="auto"/>
      </w:divBdr>
      <w:divsChild>
        <w:div w:id="926037141">
          <w:marLeft w:val="-225"/>
          <w:marRight w:val="-225"/>
          <w:marTop w:val="0"/>
          <w:marBottom w:val="0"/>
          <w:divBdr>
            <w:top w:val="none" w:sz="0" w:space="0" w:color="auto"/>
            <w:left w:val="none" w:sz="0" w:space="0" w:color="auto"/>
            <w:bottom w:val="none" w:sz="0" w:space="0" w:color="auto"/>
            <w:right w:val="none" w:sz="0" w:space="0" w:color="auto"/>
          </w:divBdr>
          <w:divsChild>
            <w:div w:id="11238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656200">
      <w:bodyDiv w:val="1"/>
      <w:marLeft w:val="0"/>
      <w:marRight w:val="0"/>
      <w:marTop w:val="0"/>
      <w:marBottom w:val="0"/>
      <w:divBdr>
        <w:top w:val="none" w:sz="0" w:space="0" w:color="auto"/>
        <w:left w:val="none" w:sz="0" w:space="0" w:color="auto"/>
        <w:bottom w:val="none" w:sz="0" w:space="0" w:color="auto"/>
        <w:right w:val="none" w:sz="0" w:space="0" w:color="auto"/>
      </w:divBdr>
    </w:div>
    <w:div w:id="1176842019">
      <w:bodyDiv w:val="1"/>
      <w:marLeft w:val="0"/>
      <w:marRight w:val="0"/>
      <w:marTop w:val="0"/>
      <w:marBottom w:val="0"/>
      <w:divBdr>
        <w:top w:val="none" w:sz="0" w:space="0" w:color="auto"/>
        <w:left w:val="none" w:sz="0" w:space="0" w:color="auto"/>
        <w:bottom w:val="none" w:sz="0" w:space="0" w:color="auto"/>
        <w:right w:val="none" w:sz="0" w:space="0" w:color="auto"/>
      </w:divBdr>
    </w:div>
    <w:div w:id="1192063585">
      <w:bodyDiv w:val="1"/>
      <w:marLeft w:val="0"/>
      <w:marRight w:val="0"/>
      <w:marTop w:val="0"/>
      <w:marBottom w:val="0"/>
      <w:divBdr>
        <w:top w:val="none" w:sz="0" w:space="0" w:color="auto"/>
        <w:left w:val="none" w:sz="0" w:space="0" w:color="auto"/>
        <w:bottom w:val="none" w:sz="0" w:space="0" w:color="auto"/>
        <w:right w:val="none" w:sz="0" w:space="0" w:color="auto"/>
      </w:divBdr>
    </w:div>
    <w:div w:id="1339652988">
      <w:bodyDiv w:val="1"/>
      <w:marLeft w:val="0"/>
      <w:marRight w:val="0"/>
      <w:marTop w:val="0"/>
      <w:marBottom w:val="0"/>
      <w:divBdr>
        <w:top w:val="none" w:sz="0" w:space="0" w:color="auto"/>
        <w:left w:val="none" w:sz="0" w:space="0" w:color="auto"/>
        <w:bottom w:val="none" w:sz="0" w:space="0" w:color="auto"/>
        <w:right w:val="none" w:sz="0" w:space="0" w:color="auto"/>
      </w:divBdr>
    </w:div>
    <w:div w:id="1497839747">
      <w:bodyDiv w:val="1"/>
      <w:marLeft w:val="0"/>
      <w:marRight w:val="0"/>
      <w:marTop w:val="0"/>
      <w:marBottom w:val="0"/>
      <w:divBdr>
        <w:top w:val="none" w:sz="0" w:space="0" w:color="auto"/>
        <w:left w:val="none" w:sz="0" w:space="0" w:color="auto"/>
        <w:bottom w:val="none" w:sz="0" w:space="0" w:color="auto"/>
        <w:right w:val="none" w:sz="0" w:space="0" w:color="auto"/>
      </w:divBdr>
    </w:div>
    <w:div w:id="1501581421">
      <w:bodyDiv w:val="1"/>
      <w:marLeft w:val="0"/>
      <w:marRight w:val="0"/>
      <w:marTop w:val="0"/>
      <w:marBottom w:val="0"/>
      <w:divBdr>
        <w:top w:val="none" w:sz="0" w:space="0" w:color="auto"/>
        <w:left w:val="none" w:sz="0" w:space="0" w:color="auto"/>
        <w:bottom w:val="none" w:sz="0" w:space="0" w:color="auto"/>
        <w:right w:val="none" w:sz="0" w:space="0" w:color="auto"/>
      </w:divBdr>
    </w:div>
    <w:div w:id="1552767182">
      <w:bodyDiv w:val="1"/>
      <w:marLeft w:val="0"/>
      <w:marRight w:val="0"/>
      <w:marTop w:val="0"/>
      <w:marBottom w:val="0"/>
      <w:divBdr>
        <w:top w:val="none" w:sz="0" w:space="0" w:color="auto"/>
        <w:left w:val="none" w:sz="0" w:space="0" w:color="auto"/>
        <w:bottom w:val="none" w:sz="0" w:space="0" w:color="auto"/>
        <w:right w:val="none" w:sz="0" w:space="0" w:color="auto"/>
      </w:divBdr>
    </w:div>
    <w:div w:id="1729112420">
      <w:bodyDiv w:val="1"/>
      <w:marLeft w:val="0"/>
      <w:marRight w:val="0"/>
      <w:marTop w:val="0"/>
      <w:marBottom w:val="0"/>
      <w:divBdr>
        <w:top w:val="none" w:sz="0" w:space="0" w:color="auto"/>
        <w:left w:val="none" w:sz="0" w:space="0" w:color="auto"/>
        <w:bottom w:val="none" w:sz="0" w:space="0" w:color="auto"/>
        <w:right w:val="none" w:sz="0" w:space="0" w:color="auto"/>
      </w:divBdr>
    </w:div>
    <w:div w:id="1759402318">
      <w:bodyDiv w:val="1"/>
      <w:marLeft w:val="0"/>
      <w:marRight w:val="0"/>
      <w:marTop w:val="0"/>
      <w:marBottom w:val="0"/>
      <w:divBdr>
        <w:top w:val="none" w:sz="0" w:space="0" w:color="auto"/>
        <w:left w:val="none" w:sz="0" w:space="0" w:color="auto"/>
        <w:bottom w:val="none" w:sz="0" w:space="0" w:color="auto"/>
        <w:right w:val="none" w:sz="0" w:space="0" w:color="auto"/>
      </w:divBdr>
    </w:div>
    <w:div w:id="1772622678">
      <w:bodyDiv w:val="1"/>
      <w:marLeft w:val="0"/>
      <w:marRight w:val="0"/>
      <w:marTop w:val="0"/>
      <w:marBottom w:val="0"/>
      <w:divBdr>
        <w:top w:val="none" w:sz="0" w:space="0" w:color="auto"/>
        <w:left w:val="none" w:sz="0" w:space="0" w:color="auto"/>
        <w:bottom w:val="none" w:sz="0" w:space="0" w:color="auto"/>
        <w:right w:val="none" w:sz="0" w:space="0" w:color="auto"/>
      </w:divBdr>
    </w:div>
    <w:div w:id="1808472332">
      <w:bodyDiv w:val="1"/>
      <w:marLeft w:val="0"/>
      <w:marRight w:val="0"/>
      <w:marTop w:val="0"/>
      <w:marBottom w:val="0"/>
      <w:divBdr>
        <w:top w:val="none" w:sz="0" w:space="0" w:color="auto"/>
        <w:left w:val="none" w:sz="0" w:space="0" w:color="auto"/>
        <w:bottom w:val="none" w:sz="0" w:space="0" w:color="auto"/>
        <w:right w:val="none" w:sz="0" w:space="0" w:color="auto"/>
      </w:divBdr>
      <w:divsChild>
        <w:div w:id="1270430316">
          <w:marLeft w:val="-225"/>
          <w:marRight w:val="-225"/>
          <w:marTop w:val="0"/>
          <w:marBottom w:val="0"/>
          <w:divBdr>
            <w:top w:val="none" w:sz="0" w:space="0" w:color="auto"/>
            <w:left w:val="none" w:sz="0" w:space="0" w:color="auto"/>
            <w:bottom w:val="none" w:sz="0" w:space="0" w:color="auto"/>
            <w:right w:val="none" w:sz="0" w:space="0" w:color="auto"/>
          </w:divBdr>
          <w:divsChild>
            <w:div w:id="1592160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057165">
      <w:bodyDiv w:val="1"/>
      <w:marLeft w:val="0"/>
      <w:marRight w:val="0"/>
      <w:marTop w:val="0"/>
      <w:marBottom w:val="0"/>
      <w:divBdr>
        <w:top w:val="none" w:sz="0" w:space="0" w:color="auto"/>
        <w:left w:val="none" w:sz="0" w:space="0" w:color="auto"/>
        <w:bottom w:val="none" w:sz="0" w:space="0" w:color="auto"/>
        <w:right w:val="none" w:sz="0" w:space="0" w:color="auto"/>
      </w:divBdr>
    </w:div>
    <w:div w:id="1862234312">
      <w:bodyDiv w:val="1"/>
      <w:marLeft w:val="0"/>
      <w:marRight w:val="0"/>
      <w:marTop w:val="0"/>
      <w:marBottom w:val="0"/>
      <w:divBdr>
        <w:top w:val="none" w:sz="0" w:space="0" w:color="auto"/>
        <w:left w:val="none" w:sz="0" w:space="0" w:color="auto"/>
        <w:bottom w:val="none" w:sz="0" w:space="0" w:color="auto"/>
        <w:right w:val="none" w:sz="0" w:space="0" w:color="auto"/>
      </w:divBdr>
    </w:div>
    <w:div w:id="1938906952">
      <w:bodyDiv w:val="1"/>
      <w:marLeft w:val="0"/>
      <w:marRight w:val="0"/>
      <w:marTop w:val="0"/>
      <w:marBottom w:val="0"/>
      <w:divBdr>
        <w:top w:val="none" w:sz="0" w:space="0" w:color="auto"/>
        <w:left w:val="none" w:sz="0" w:space="0" w:color="auto"/>
        <w:bottom w:val="none" w:sz="0" w:space="0" w:color="auto"/>
        <w:right w:val="none" w:sz="0" w:space="0" w:color="auto"/>
      </w:divBdr>
    </w:div>
    <w:div w:id="1957062509">
      <w:bodyDiv w:val="1"/>
      <w:marLeft w:val="0"/>
      <w:marRight w:val="0"/>
      <w:marTop w:val="0"/>
      <w:marBottom w:val="0"/>
      <w:divBdr>
        <w:top w:val="none" w:sz="0" w:space="0" w:color="auto"/>
        <w:left w:val="none" w:sz="0" w:space="0" w:color="auto"/>
        <w:bottom w:val="none" w:sz="0" w:space="0" w:color="auto"/>
        <w:right w:val="none" w:sz="0" w:space="0" w:color="auto"/>
      </w:divBdr>
      <w:divsChild>
        <w:div w:id="1901399347">
          <w:marLeft w:val="-225"/>
          <w:marRight w:val="-225"/>
          <w:marTop w:val="0"/>
          <w:marBottom w:val="0"/>
          <w:divBdr>
            <w:top w:val="none" w:sz="0" w:space="0" w:color="auto"/>
            <w:left w:val="none" w:sz="0" w:space="0" w:color="auto"/>
            <w:bottom w:val="none" w:sz="0" w:space="0" w:color="auto"/>
            <w:right w:val="none" w:sz="0" w:space="0" w:color="auto"/>
          </w:divBdr>
          <w:divsChild>
            <w:div w:id="42862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782630">
      <w:bodyDiv w:val="1"/>
      <w:marLeft w:val="0"/>
      <w:marRight w:val="0"/>
      <w:marTop w:val="0"/>
      <w:marBottom w:val="0"/>
      <w:divBdr>
        <w:top w:val="none" w:sz="0" w:space="0" w:color="auto"/>
        <w:left w:val="none" w:sz="0" w:space="0" w:color="auto"/>
        <w:bottom w:val="none" w:sz="0" w:space="0" w:color="auto"/>
        <w:right w:val="none" w:sz="0" w:space="0" w:color="auto"/>
      </w:divBdr>
    </w:div>
    <w:div w:id="21162916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Urratsez-urratseko motorren funtzionamendua, driverren erregulazioa eta DC-DC erregulatzaileen parametrizazioa nola egin behar den aztertzeaz gain, estainatze-teknika praktikoekin osatu</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026C5034DEF31469D687DC74110F0C4" ma:contentTypeVersion="18" ma:contentTypeDescription="Create a new document." ma:contentTypeScope="" ma:versionID="9749a2b4cca231bc632c3989b365264d">
  <xsd:schema xmlns:xsd="http://www.w3.org/2001/XMLSchema" xmlns:xs="http://www.w3.org/2001/XMLSchema" xmlns:p="http://schemas.microsoft.com/office/2006/metadata/properties" xmlns:ns2="fab0e02d-7b70-4413-b572-d44f1292ffc6" xmlns:ns3="328b14d6-6e2c-4870-bd3d-20a4f0e49c9e" targetNamespace="http://schemas.microsoft.com/office/2006/metadata/properties" ma:root="true" ma:fieldsID="ce32c62b3fb0868ee579d14af5c7af3f" ns2:_="" ns3:_="">
    <xsd:import namespace="fab0e02d-7b70-4413-b572-d44f1292ffc6"/>
    <xsd:import namespace="328b14d6-6e2c-4870-bd3d-20a4f0e49c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b0e02d-7b70-4413-b572-d44f1292ffc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8748ed3-a044-4069-afca-14a5a74919a6"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28b14d6-6e2c-4870-bd3d-20a4f0e49c9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484c96b-0302-40db-b824-a3a76ee72efe}" ma:internalName="TaxCatchAll" ma:showField="CatchAllData" ma:web="328b14d6-6e2c-4870-bd3d-20a4f0e49c9e">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ab0e02d-7b70-4413-b572-d44f1292ffc6">
      <Terms xmlns="http://schemas.microsoft.com/office/infopath/2007/PartnerControls"/>
    </lcf76f155ced4ddcb4097134ff3c332f>
    <TaxCatchAll xmlns="328b14d6-6e2c-4870-bd3d-20a4f0e49c9e"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1D1262E-833E-4409-A1E2-50B859F0DA58}"/>
</file>

<file path=customXml/itemProps3.xml><?xml version="1.0" encoding="utf-8"?>
<ds:datastoreItem xmlns:ds="http://schemas.openxmlformats.org/officeDocument/2006/customXml" ds:itemID="{1F5BBACA-C442-4ED8-85FB-680A99FEABFC}">
  <ds:schemaRefs>
    <ds:schemaRef ds:uri="http://schemas.microsoft.com/sharepoint/v3/contenttype/forms"/>
  </ds:schemaRefs>
</ds:datastoreItem>
</file>

<file path=customXml/itemProps4.xml><?xml version="1.0" encoding="utf-8"?>
<ds:datastoreItem xmlns:ds="http://schemas.openxmlformats.org/officeDocument/2006/customXml" ds:itemID="{66E66221-0E29-4D90-90E4-E90D51F99993}">
  <ds:schemaRefs>
    <ds:schemaRef ds:uri="http://schemas.microsoft.com/office/2006/metadata/properties"/>
    <ds:schemaRef ds:uri="http://schemas.microsoft.com/office/infopath/2007/PartnerControls"/>
    <ds:schemaRef ds:uri="fab0e02d-7b70-4413-b572-d44f1292ffc6"/>
    <ds:schemaRef ds:uri="328b14d6-6e2c-4870-bd3d-20a4f0e49c9e"/>
  </ds:schemaRefs>
</ds:datastoreItem>
</file>

<file path=customXml/itemProps5.xml><?xml version="1.0" encoding="utf-8"?>
<ds:datastoreItem xmlns:ds="http://schemas.openxmlformats.org/officeDocument/2006/customXml" ds:itemID="{55452D27-2D60-4A9B-92D6-45C370125B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10</Pages>
  <Words>615</Words>
  <Characters>3509</Characters>
  <Application>Microsoft Office Word</Application>
  <DocSecurity>0</DocSecurity>
  <Lines>29</Lines>
  <Paragraphs>8</Paragraphs>
  <ScaleCrop>false</ScaleCrop>
  <HeadingPairs>
    <vt:vector size="4" baseType="variant">
      <vt:variant>
        <vt:lpstr>Titulua</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4116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Component welding, driver motor regulation and DC-DC converters</dc:subject>
  <dc:creator>Tknika-koa moldatua</dc:creator>
  <cp:keywords/>
  <dc:description>generated by python-docx</dc:description>
  <cp:lastModifiedBy>Ane Albisua</cp:lastModifiedBy>
  <cp:revision>11</cp:revision>
  <dcterms:created xsi:type="dcterms:W3CDTF">2025-07-07T10:14:00Z</dcterms:created>
  <dcterms:modified xsi:type="dcterms:W3CDTF">2025-07-07T10:57:00Z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0x010100B026C5034DEF31469D687DC74110F0C4</vt:lpwstr>
  </property>
  <property fmtid="{D5CDD505-2E9C-101B-9397-08002B2CF9AE}" pid="3" name="MediaServiceImageTags">
    <vt:lpwstr/>
  </property>
</Properties>
</file>